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BFD5B" w14:textId="4C00933A" w:rsidR="00E841FD" w:rsidRPr="00E841FD" w:rsidRDefault="00E841FD" w:rsidP="00C00D62">
      <w:pPr>
        <w:jc w:val="both"/>
        <w:rPr>
          <w:rFonts w:ascii="Arial" w:hAnsi="Arial" w:cs="Arial"/>
          <w:sz w:val="20"/>
          <w:szCs w:val="20"/>
          <w:lang w:val="sl-SI"/>
        </w:rPr>
      </w:pPr>
      <w:r w:rsidRPr="00E841FD">
        <w:rPr>
          <w:rFonts w:ascii="Arial" w:hAnsi="Arial" w:cs="Arial"/>
          <w:sz w:val="20"/>
          <w:szCs w:val="20"/>
          <w:lang w:val="sl-SI"/>
        </w:rPr>
        <w:t>Priloga 1</w:t>
      </w:r>
    </w:p>
    <w:p w14:paraId="09E43AFE" w14:textId="60CF116A" w:rsidR="00C00D62" w:rsidRPr="00C00D62" w:rsidRDefault="00C00D62" w:rsidP="00C00D62">
      <w:pPr>
        <w:jc w:val="both"/>
        <w:rPr>
          <w:rFonts w:ascii="Arial" w:hAnsi="Arial" w:cs="Arial"/>
          <w:b/>
          <w:bCs/>
          <w:lang w:val="sl-SI"/>
        </w:rPr>
      </w:pPr>
      <w:r w:rsidRPr="00C00D62">
        <w:rPr>
          <w:rFonts w:ascii="Arial" w:hAnsi="Arial" w:cs="Arial"/>
          <w:b/>
          <w:bCs/>
          <w:lang w:val="sl-SI"/>
        </w:rPr>
        <w:t>TEHNIČNA DOKUMENTACIJA IN POGOJI IZVAJANJA STORITEV ČIŠČENJA</w:t>
      </w:r>
    </w:p>
    <w:p w14:paraId="50D3DDE0" w14:textId="1164E690" w:rsidR="007B6F0B" w:rsidRPr="007B6F0B" w:rsidRDefault="007B6F0B" w:rsidP="007B6F0B">
      <w:pPr>
        <w:jc w:val="both"/>
        <w:rPr>
          <w:rFonts w:ascii="Arial" w:hAnsi="Arial" w:cs="Arial"/>
          <w:b/>
          <w:bCs/>
          <w:sz w:val="20"/>
          <w:szCs w:val="20"/>
          <w:lang w:val="sl-SI"/>
        </w:rPr>
      </w:pPr>
    </w:p>
    <w:p w14:paraId="5ADB796B" w14:textId="0A98CF52" w:rsidR="00852ADE" w:rsidRPr="009B6538" w:rsidRDefault="00C85DDA" w:rsidP="00723ABD">
      <w:pPr>
        <w:jc w:val="both"/>
        <w:rPr>
          <w:rFonts w:ascii="Arial" w:hAnsi="Arial" w:cs="Arial"/>
          <w:sz w:val="20"/>
          <w:szCs w:val="20"/>
          <w:lang w:val="sl-SI"/>
        </w:rPr>
      </w:pPr>
      <w:r w:rsidRPr="009B6538">
        <w:rPr>
          <w:rFonts w:ascii="Arial" w:hAnsi="Arial" w:cs="Arial"/>
          <w:sz w:val="20"/>
          <w:szCs w:val="20"/>
          <w:lang w:val="sl-SI"/>
        </w:rPr>
        <w:t>Naročnik izvaja javno naročilo za izvajanje storitev čiščenja poslovnih prostorov</w:t>
      </w:r>
      <w:r w:rsidR="007B6F0B">
        <w:rPr>
          <w:rFonts w:ascii="Arial" w:hAnsi="Arial" w:cs="Arial"/>
          <w:sz w:val="20"/>
          <w:szCs w:val="20"/>
          <w:lang w:val="sl-SI"/>
        </w:rPr>
        <w:t xml:space="preserve"> (</w:t>
      </w:r>
      <w:r w:rsidR="007B6F0B" w:rsidRPr="00527849">
        <w:rPr>
          <w:rFonts w:ascii="Arial" w:hAnsi="Arial" w:cs="Arial"/>
          <w:i/>
          <w:iCs/>
          <w:sz w:val="20"/>
          <w:szCs w:val="20"/>
          <w:lang w:val="sl-SI"/>
        </w:rPr>
        <w:t>čiščenje se izvaja v upravnem delu objektov v skladu s hišnim redom posameznega zavoda</w:t>
      </w:r>
      <w:r w:rsidR="007B6F0B">
        <w:rPr>
          <w:rFonts w:ascii="Arial" w:hAnsi="Arial" w:cs="Arial"/>
          <w:sz w:val="20"/>
          <w:szCs w:val="20"/>
          <w:lang w:val="sl-SI"/>
        </w:rPr>
        <w:t xml:space="preserve">) </w:t>
      </w:r>
      <w:r w:rsidRPr="009B6538">
        <w:rPr>
          <w:rFonts w:ascii="Arial" w:hAnsi="Arial" w:cs="Arial"/>
          <w:sz w:val="20"/>
          <w:szCs w:val="20"/>
          <w:lang w:val="sl-SI"/>
        </w:rPr>
        <w:t>za potrebe Uprave Republike Slovenije za izvrševanje kazenskih sankcij na naslednjih lokacijah</w:t>
      </w:r>
      <w:r w:rsidR="00723ABD" w:rsidRPr="009B6538">
        <w:rPr>
          <w:rFonts w:ascii="Arial" w:hAnsi="Arial" w:cs="Arial"/>
          <w:sz w:val="20"/>
          <w:szCs w:val="20"/>
          <w:lang w:val="sl-SI"/>
        </w:rPr>
        <w:t>:</w:t>
      </w:r>
    </w:p>
    <w:p w14:paraId="3528AF04" w14:textId="7B6A7BF5" w:rsidR="009B6538" w:rsidRDefault="009B6538" w:rsidP="009B6538">
      <w:pPr>
        <w:numPr>
          <w:ilvl w:val="0"/>
          <w:numId w:val="32"/>
        </w:numPr>
        <w:spacing w:after="0" w:line="260" w:lineRule="exact"/>
        <w:jc w:val="both"/>
        <w:rPr>
          <w:rFonts w:ascii="Arial" w:eastAsia="Times New Roman" w:hAnsi="Arial" w:cs="Arial"/>
          <w:sz w:val="20"/>
          <w:szCs w:val="20"/>
          <w:lang w:val="sl-SI"/>
        </w:rPr>
      </w:pPr>
      <w:r w:rsidRPr="009B6538">
        <w:rPr>
          <w:rFonts w:ascii="Arial" w:eastAsia="Times New Roman" w:hAnsi="Arial" w:cs="Arial"/>
          <w:sz w:val="20"/>
          <w:szCs w:val="20"/>
          <w:lang w:val="sl-SI"/>
        </w:rPr>
        <w:t>Zavod za prestajanje mladoletniškega zapora in kazni zapora Celje, Linhartova ulica 3, 3000 Celje</w:t>
      </w:r>
      <w:r w:rsidR="00D760C4">
        <w:rPr>
          <w:rFonts w:ascii="Arial" w:eastAsia="Times New Roman" w:hAnsi="Arial" w:cs="Arial"/>
          <w:sz w:val="20"/>
          <w:szCs w:val="20"/>
          <w:lang w:val="sl-SI"/>
        </w:rPr>
        <w:t>,</w:t>
      </w:r>
    </w:p>
    <w:p w14:paraId="35A644C0" w14:textId="3F224D8E" w:rsidR="005F288A" w:rsidRPr="005F288A" w:rsidRDefault="005F288A" w:rsidP="005F288A">
      <w:pPr>
        <w:numPr>
          <w:ilvl w:val="0"/>
          <w:numId w:val="32"/>
        </w:numPr>
        <w:spacing w:after="0" w:line="260" w:lineRule="exact"/>
        <w:jc w:val="both"/>
        <w:rPr>
          <w:rFonts w:ascii="Arial" w:eastAsia="Times New Roman" w:hAnsi="Arial" w:cs="Arial"/>
          <w:sz w:val="20"/>
          <w:szCs w:val="20"/>
          <w:lang w:val="sl-SI"/>
        </w:rPr>
      </w:pPr>
      <w:r w:rsidRPr="005F288A">
        <w:rPr>
          <w:rFonts w:ascii="Arial" w:eastAsia="Times New Roman" w:hAnsi="Arial" w:cs="Arial"/>
          <w:sz w:val="20"/>
          <w:szCs w:val="20"/>
          <w:lang w:val="sl-SI"/>
        </w:rPr>
        <w:t>Zavod za prestajanje kazni zapora Dob, 8233 Mirna na Dolenjskem</w:t>
      </w:r>
      <w:r w:rsidR="00D760C4">
        <w:rPr>
          <w:rFonts w:ascii="Arial" w:eastAsia="Times New Roman" w:hAnsi="Arial" w:cs="Arial"/>
          <w:sz w:val="20"/>
          <w:szCs w:val="20"/>
          <w:lang w:val="sl-SI"/>
        </w:rPr>
        <w:t>,</w:t>
      </w:r>
    </w:p>
    <w:p w14:paraId="74ECA5EC" w14:textId="22061BA0" w:rsidR="005F288A" w:rsidRPr="009B6538" w:rsidRDefault="005F288A" w:rsidP="005F288A">
      <w:pPr>
        <w:numPr>
          <w:ilvl w:val="0"/>
          <w:numId w:val="32"/>
        </w:numPr>
        <w:spacing w:after="0" w:line="260" w:lineRule="exact"/>
        <w:jc w:val="both"/>
        <w:rPr>
          <w:rFonts w:ascii="Arial" w:eastAsia="Times New Roman" w:hAnsi="Arial" w:cs="Arial"/>
          <w:sz w:val="20"/>
          <w:szCs w:val="20"/>
          <w:lang w:val="sl-SI"/>
        </w:rPr>
      </w:pPr>
      <w:r w:rsidRPr="005F288A">
        <w:rPr>
          <w:rFonts w:ascii="Arial" w:eastAsia="Times New Roman" w:hAnsi="Arial" w:cs="Arial"/>
          <w:sz w:val="20"/>
          <w:szCs w:val="20"/>
          <w:lang w:val="sl-SI"/>
        </w:rPr>
        <w:t>Zavod za prestajanje kazni zapora Koper, Ankaranska cesta 3, 6000 Koper</w:t>
      </w:r>
      <w:r w:rsidR="00D760C4">
        <w:rPr>
          <w:rFonts w:ascii="Arial" w:eastAsia="Times New Roman" w:hAnsi="Arial" w:cs="Arial"/>
          <w:sz w:val="20"/>
          <w:szCs w:val="20"/>
          <w:lang w:val="sl-SI"/>
        </w:rPr>
        <w:t>,</w:t>
      </w:r>
    </w:p>
    <w:p w14:paraId="74CEFAAD" w14:textId="5F5E9733" w:rsidR="009B6538" w:rsidRPr="009B6538" w:rsidRDefault="009B6538" w:rsidP="009B6538">
      <w:pPr>
        <w:numPr>
          <w:ilvl w:val="0"/>
          <w:numId w:val="32"/>
        </w:numPr>
        <w:spacing w:after="0" w:line="260" w:lineRule="exact"/>
        <w:jc w:val="both"/>
        <w:rPr>
          <w:rFonts w:ascii="Arial" w:eastAsia="Times New Roman" w:hAnsi="Arial" w:cs="Arial"/>
          <w:sz w:val="20"/>
          <w:szCs w:val="20"/>
          <w:lang w:val="sl-SI"/>
        </w:rPr>
      </w:pPr>
      <w:r w:rsidRPr="009B6538">
        <w:rPr>
          <w:rFonts w:ascii="Arial" w:eastAsia="Times New Roman" w:hAnsi="Arial" w:cs="Arial"/>
          <w:sz w:val="20"/>
          <w:szCs w:val="20"/>
          <w:lang w:val="sl-SI"/>
        </w:rPr>
        <w:t>Zavod za prestajanje kazni zapora Koper – Oddelek Nova Gorica, Pod vinogradi 2, 5000 Nova Gorica</w:t>
      </w:r>
      <w:r w:rsidR="00D760C4">
        <w:rPr>
          <w:rFonts w:ascii="Arial" w:eastAsia="Times New Roman" w:hAnsi="Arial" w:cs="Arial"/>
          <w:sz w:val="20"/>
          <w:szCs w:val="20"/>
          <w:lang w:val="sl-SI"/>
        </w:rPr>
        <w:t>,</w:t>
      </w:r>
    </w:p>
    <w:p w14:paraId="0FC24383" w14:textId="4ADB63B5" w:rsidR="009B6538" w:rsidRPr="009B6538" w:rsidRDefault="009B6538" w:rsidP="009B6538">
      <w:pPr>
        <w:numPr>
          <w:ilvl w:val="0"/>
          <w:numId w:val="32"/>
        </w:numPr>
        <w:spacing w:after="0" w:line="260" w:lineRule="exact"/>
        <w:jc w:val="both"/>
        <w:rPr>
          <w:rFonts w:ascii="Arial" w:eastAsia="Times New Roman" w:hAnsi="Arial" w:cs="Arial"/>
          <w:sz w:val="20"/>
          <w:szCs w:val="20"/>
          <w:lang w:val="sl-SI"/>
        </w:rPr>
      </w:pPr>
      <w:r w:rsidRPr="009B6538">
        <w:rPr>
          <w:rFonts w:ascii="Arial" w:eastAsia="Times New Roman" w:hAnsi="Arial" w:cs="Arial"/>
          <w:sz w:val="20"/>
          <w:szCs w:val="20"/>
          <w:lang w:val="sl-SI"/>
        </w:rPr>
        <w:t>Zavod za prestanje kazni zapora Ljubljana – Oddelek Novo Mesto, Jerebova 1, 8000 Novo mesto</w:t>
      </w:r>
      <w:r w:rsidR="00D760C4">
        <w:rPr>
          <w:rFonts w:ascii="Arial" w:eastAsia="Times New Roman" w:hAnsi="Arial" w:cs="Arial"/>
          <w:sz w:val="20"/>
          <w:szCs w:val="20"/>
          <w:lang w:val="sl-SI"/>
        </w:rPr>
        <w:t>,</w:t>
      </w:r>
    </w:p>
    <w:p w14:paraId="2AA4A2A0" w14:textId="5D8CEAF9" w:rsidR="009B6538" w:rsidRPr="009B6538" w:rsidRDefault="009B6538" w:rsidP="009B6538">
      <w:pPr>
        <w:numPr>
          <w:ilvl w:val="0"/>
          <w:numId w:val="32"/>
        </w:numPr>
        <w:spacing w:after="0" w:line="260" w:lineRule="exact"/>
        <w:jc w:val="both"/>
        <w:rPr>
          <w:rFonts w:ascii="Arial" w:eastAsia="Times New Roman" w:hAnsi="Arial" w:cs="Arial"/>
          <w:sz w:val="20"/>
          <w:szCs w:val="20"/>
          <w:lang w:val="sl-SI"/>
        </w:rPr>
      </w:pPr>
      <w:r w:rsidRPr="009B6538">
        <w:rPr>
          <w:rFonts w:ascii="Arial" w:eastAsia="Times New Roman" w:hAnsi="Arial" w:cs="Arial"/>
          <w:sz w:val="20"/>
          <w:szCs w:val="20"/>
          <w:lang w:val="sl-SI"/>
        </w:rPr>
        <w:t>Zavod za prestajanje kazni zapora Maribor, Vošnjakova 16, 2000 Maribor</w:t>
      </w:r>
      <w:r w:rsidR="00D760C4">
        <w:rPr>
          <w:rFonts w:ascii="Arial" w:eastAsia="Times New Roman" w:hAnsi="Arial" w:cs="Arial"/>
          <w:sz w:val="20"/>
          <w:szCs w:val="20"/>
          <w:lang w:val="sl-SI"/>
        </w:rPr>
        <w:t>,</w:t>
      </w:r>
    </w:p>
    <w:p w14:paraId="08FFAA25" w14:textId="021F3298" w:rsidR="009B6538" w:rsidRPr="009B6538" w:rsidRDefault="009B6538" w:rsidP="009B6538">
      <w:pPr>
        <w:numPr>
          <w:ilvl w:val="0"/>
          <w:numId w:val="32"/>
        </w:numPr>
        <w:spacing w:after="0" w:line="260" w:lineRule="exact"/>
        <w:jc w:val="both"/>
        <w:rPr>
          <w:rFonts w:ascii="Arial" w:eastAsia="Times New Roman" w:hAnsi="Arial" w:cs="Arial"/>
          <w:sz w:val="20"/>
          <w:szCs w:val="20"/>
          <w:lang w:val="sl-SI"/>
        </w:rPr>
      </w:pPr>
      <w:r w:rsidRPr="009B6538">
        <w:rPr>
          <w:rFonts w:ascii="Arial" w:eastAsia="Times New Roman" w:hAnsi="Arial" w:cs="Arial"/>
          <w:sz w:val="20"/>
          <w:szCs w:val="20"/>
          <w:lang w:val="sl-SI"/>
        </w:rPr>
        <w:t>Zavod za prestajanje kazni zapora Maribor, Oddelek Murska Sobota, Sodna ulica 2, 9000 Murska Sobota</w:t>
      </w:r>
      <w:r w:rsidR="00D760C4">
        <w:rPr>
          <w:rFonts w:ascii="Arial" w:eastAsia="Times New Roman" w:hAnsi="Arial" w:cs="Arial"/>
          <w:sz w:val="20"/>
          <w:szCs w:val="20"/>
          <w:lang w:val="sl-SI"/>
        </w:rPr>
        <w:t>,</w:t>
      </w:r>
    </w:p>
    <w:p w14:paraId="3BD76CE8" w14:textId="13EC268A" w:rsidR="00F51371" w:rsidRDefault="009B6538" w:rsidP="00F51371">
      <w:pPr>
        <w:numPr>
          <w:ilvl w:val="0"/>
          <w:numId w:val="32"/>
        </w:numPr>
        <w:spacing w:after="0" w:line="260" w:lineRule="exact"/>
        <w:jc w:val="both"/>
        <w:rPr>
          <w:rFonts w:ascii="Arial" w:eastAsia="Times New Roman" w:hAnsi="Arial" w:cs="Arial"/>
          <w:sz w:val="20"/>
          <w:szCs w:val="20"/>
          <w:lang w:val="sl-SI"/>
        </w:rPr>
      </w:pPr>
      <w:r w:rsidRPr="009B6538">
        <w:rPr>
          <w:rFonts w:ascii="Arial" w:eastAsia="Times New Roman" w:hAnsi="Arial" w:cs="Arial"/>
          <w:sz w:val="20"/>
          <w:szCs w:val="20"/>
          <w:lang w:val="sl-SI"/>
        </w:rPr>
        <w:t>Zavod za prestajanje kazni zapora Maribor – odprti oddelek Rogoza</w:t>
      </w:r>
      <w:r w:rsidR="00D760C4">
        <w:rPr>
          <w:rFonts w:ascii="Arial" w:eastAsia="Times New Roman" w:hAnsi="Arial" w:cs="Arial"/>
          <w:sz w:val="20"/>
          <w:szCs w:val="20"/>
          <w:lang w:val="sl-SI"/>
        </w:rPr>
        <w:t>.</w:t>
      </w:r>
    </w:p>
    <w:p w14:paraId="0D26FE55" w14:textId="77777777" w:rsidR="00F51371" w:rsidRDefault="00F51371" w:rsidP="00F51371">
      <w:pPr>
        <w:spacing w:after="0" w:line="260" w:lineRule="exact"/>
        <w:jc w:val="both"/>
        <w:rPr>
          <w:rFonts w:ascii="Arial" w:eastAsia="Times New Roman" w:hAnsi="Arial" w:cs="Arial"/>
          <w:sz w:val="20"/>
          <w:szCs w:val="20"/>
          <w:lang w:val="sl-SI"/>
        </w:rPr>
      </w:pPr>
    </w:p>
    <w:p w14:paraId="5AA840E2" w14:textId="583FCFBD" w:rsidR="00F51371" w:rsidRPr="00F51371" w:rsidRDefault="00F51371" w:rsidP="00F51371">
      <w:pPr>
        <w:spacing w:after="0" w:line="260" w:lineRule="exact"/>
        <w:jc w:val="both"/>
        <w:rPr>
          <w:rFonts w:ascii="Arial" w:eastAsia="Times New Roman" w:hAnsi="Arial" w:cs="Arial"/>
          <w:sz w:val="20"/>
          <w:szCs w:val="20"/>
          <w:lang w:val="sl-SI"/>
        </w:rPr>
      </w:pPr>
      <w:r>
        <w:rPr>
          <w:rFonts w:ascii="Arial" w:eastAsia="Times New Roman" w:hAnsi="Arial" w:cs="Arial"/>
          <w:sz w:val="20"/>
          <w:szCs w:val="20"/>
          <w:lang w:val="sl-SI"/>
        </w:rPr>
        <w:t>Zavodi so razdeljeni po sklopih:</w:t>
      </w:r>
    </w:p>
    <w:p w14:paraId="30CDEC2B" w14:textId="381CF270" w:rsidR="00852ADE" w:rsidRPr="005B2797" w:rsidRDefault="00C85DDA" w:rsidP="007B6F0B">
      <w:pPr>
        <w:pStyle w:val="Naslov2"/>
        <w:numPr>
          <w:ilvl w:val="0"/>
          <w:numId w:val="32"/>
        </w:numPr>
        <w:jc w:val="both"/>
        <w:rPr>
          <w:rFonts w:ascii="Arial" w:hAnsi="Arial" w:cs="Arial"/>
          <w:color w:val="auto"/>
          <w:sz w:val="20"/>
          <w:szCs w:val="20"/>
          <w:lang w:val="sl-SI"/>
        </w:rPr>
      </w:pPr>
      <w:r w:rsidRPr="005B2797">
        <w:rPr>
          <w:rFonts w:ascii="Arial" w:hAnsi="Arial" w:cs="Arial"/>
          <w:color w:val="auto"/>
          <w:sz w:val="20"/>
          <w:szCs w:val="20"/>
          <w:lang w:val="sl-SI"/>
        </w:rPr>
        <w:t>SKLOP 1 – Zavod za prestajanje mladoletniškega zapora in kazni zapora Celje, Linhartova ulica 3, 3000 Celje</w:t>
      </w:r>
    </w:p>
    <w:p w14:paraId="6CD9FF8C" w14:textId="77777777" w:rsidR="00F51371" w:rsidRDefault="00F51371">
      <w:pPr>
        <w:rPr>
          <w:rFonts w:ascii="Arial" w:hAnsi="Arial" w:cs="Arial"/>
          <w:sz w:val="20"/>
          <w:szCs w:val="20"/>
          <w:lang w:val="sl-SI"/>
        </w:rPr>
      </w:pPr>
    </w:p>
    <w:p w14:paraId="66E9EF7B" w14:textId="23116199" w:rsidR="00852ADE" w:rsidRPr="009B6538" w:rsidRDefault="00C85DDA">
      <w:pPr>
        <w:rPr>
          <w:rFonts w:ascii="Arial" w:hAnsi="Arial" w:cs="Arial"/>
          <w:sz w:val="20"/>
          <w:szCs w:val="20"/>
          <w:lang w:val="sl-SI"/>
        </w:rPr>
      </w:pPr>
      <w:r w:rsidRPr="009B6538">
        <w:rPr>
          <w:rFonts w:ascii="Arial" w:hAnsi="Arial" w:cs="Arial"/>
          <w:sz w:val="20"/>
          <w:szCs w:val="20"/>
          <w:lang w:val="sl-SI"/>
        </w:rPr>
        <w:t>Kontaktna oseba za ogled prostorov:</w:t>
      </w:r>
      <w:r w:rsidR="00723ABD" w:rsidRPr="009B6538">
        <w:rPr>
          <w:rFonts w:ascii="Arial" w:hAnsi="Arial" w:cs="Arial"/>
          <w:sz w:val="20"/>
          <w:szCs w:val="20"/>
          <w:lang w:val="sl-SI"/>
        </w:rPr>
        <w:t xml:space="preserve"> gospa</w:t>
      </w:r>
      <w:r w:rsidRPr="009B6538">
        <w:rPr>
          <w:rFonts w:ascii="Arial" w:hAnsi="Arial" w:cs="Arial"/>
          <w:sz w:val="20"/>
          <w:szCs w:val="20"/>
          <w:lang w:val="sl-SI"/>
        </w:rPr>
        <w:t xml:space="preserve"> Metka Obrovnik, tel. 03 426 67 77</w:t>
      </w:r>
    </w:p>
    <w:p w14:paraId="379534ED" w14:textId="77777777" w:rsidR="00852ADE" w:rsidRPr="009B6538" w:rsidRDefault="00C85DDA">
      <w:pPr>
        <w:rPr>
          <w:rFonts w:ascii="Arial" w:hAnsi="Arial" w:cs="Arial"/>
          <w:sz w:val="20"/>
          <w:szCs w:val="20"/>
          <w:lang w:val="sl-SI"/>
        </w:rPr>
      </w:pPr>
      <w:r w:rsidRPr="009B6538">
        <w:rPr>
          <w:rFonts w:ascii="Arial" w:hAnsi="Arial" w:cs="Arial"/>
          <w:sz w:val="20"/>
          <w:szCs w:val="20"/>
          <w:lang w:val="sl-SI"/>
        </w:rPr>
        <w:t xml:space="preserve">Površina tal: 559 </w:t>
      </w:r>
      <w:proofErr w:type="spellStart"/>
      <w:r w:rsidRPr="009B6538">
        <w:rPr>
          <w:rFonts w:ascii="Arial" w:hAnsi="Arial" w:cs="Arial"/>
          <w:sz w:val="20"/>
          <w:szCs w:val="20"/>
          <w:lang w:val="sl-SI"/>
        </w:rPr>
        <w:t>m²</w:t>
      </w:r>
      <w:proofErr w:type="spellEnd"/>
    </w:p>
    <w:p w14:paraId="721C2982" w14:textId="77777777" w:rsidR="00852ADE" w:rsidRPr="009B6538" w:rsidRDefault="00C85DDA">
      <w:pPr>
        <w:rPr>
          <w:rFonts w:ascii="Arial" w:hAnsi="Arial" w:cs="Arial"/>
          <w:sz w:val="20"/>
          <w:szCs w:val="20"/>
          <w:lang w:val="sl-SI"/>
        </w:rPr>
      </w:pPr>
      <w:r w:rsidRPr="009B6538">
        <w:rPr>
          <w:rFonts w:ascii="Arial" w:hAnsi="Arial" w:cs="Arial"/>
          <w:sz w:val="20"/>
          <w:szCs w:val="20"/>
          <w:lang w:val="sl-SI"/>
        </w:rPr>
        <w:t>Poslovni prostori:</w:t>
      </w:r>
    </w:p>
    <w:p w14:paraId="3D715005" w14:textId="77777777" w:rsidR="00852ADE" w:rsidRPr="009B6538" w:rsidRDefault="00C85DDA" w:rsidP="00596814">
      <w:pPr>
        <w:jc w:val="both"/>
        <w:rPr>
          <w:rFonts w:ascii="Arial" w:hAnsi="Arial" w:cs="Arial"/>
          <w:sz w:val="20"/>
          <w:szCs w:val="20"/>
          <w:lang w:val="sl-SI"/>
        </w:rPr>
      </w:pPr>
      <w:r w:rsidRPr="009B6538">
        <w:rPr>
          <w:rFonts w:ascii="Arial" w:hAnsi="Arial" w:cs="Arial"/>
          <w:sz w:val="20"/>
          <w:szCs w:val="20"/>
          <w:lang w:val="sl-SI"/>
        </w:rPr>
        <w:t>pisarne (19), sanitarije (4), hodniki (4), stopnišče, predprostor, čajna kuhinja, sejna soba, namenska dvorana, čakalnica.</w:t>
      </w:r>
    </w:p>
    <w:p w14:paraId="3F17A9F5" w14:textId="02CE2DB0" w:rsidR="00852ADE" w:rsidRPr="009B6538" w:rsidRDefault="00C85DDA">
      <w:pPr>
        <w:rPr>
          <w:rFonts w:ascii="Arial" w:hAnsi="Arial" w:cs="Arial"/>
          <w:sz w:val="20"/>
          <w:szCs w:val="20"/>
          <w:lang w:val="sl-SI"/>
        </w:rPr>
      </w:pPr>
      <w:r w:rsidRPr="009B6538">
        <w:rPr>
          <w:rFonts w:ascii="Arial" w:hAnsi="Arial" w:cs="Arial"/>
          <w:sz w:val="20"/>
          <w:szCs w:val="20"/>
          <w:lang w:val="sl-SI"/>
        </w:rPr>
        <w:t xml:space="preserve">Čas čiščenja: od 13.00 dalje, </w:t>
      </w:r>
      <w:r w:rsidR="00E12B9A">
        <w:rPr>
          <w:rFonts w:ascii="Arial" w:hAnsi="Arial" w:cs="Arial"/>
          <w:sz w:val="20"/>
          <w:szCs w:val="20"/>
          <w:lang w:val="sl-SI"/>
        </w:rPr>
        <w:t xml:space="preserve">obvezna prisotnost za potrebe dnevnega čiščenja je </w:t>
      </w:r>
      <w:r w:rsidRPr="009B6538">
        <w:rPr>
          <w:rFonts w:ascii="Arial" w:hAnsi="Arial" w:cs="Arial"/>
          <w:sz w:val="20"/>
          <w:szCs w:val="20"/>
          <w:lang w:val="sl-SI"/>
        </w:rPr>
        <w:t xml:space="preserve"> 4 ure.</w:t>
      </w:r>
    </w:p>
    <w:p w14:paraId="09DFE330" w14:textId="77777777" w:rsidR="00852ADE" w:rsidRPr="009B6538" w:rsidRDefault="00C85DDA">
      <w:pPr>
        <w:rPr>
          <w:rFonts w:ascii="Arial" w:hAnsi="Arial" w:cs="Arial"/>
          <w:b/>
          <w:bCs/>
          <w:sz w:val="20"/>
          <w:szCs w:val="20"/>
          <w:lang w:val="sl-SI"/>
        </w:rPr>
      </w:pPr>
      <w:r w:rsidRPr="009B6538">
        <w:rPr>
          <w:rFonts w:ascii="Arial" w:hAnsi="Arial" w:cs="Arial"/>
          <w:b/>
          <w:bCs/>
          <w:sz w:val="20"/>
          <w:szCs w:val="20"/>
          <w:lang w:val="sl-SI"/>
        </w:rPr>
        <w:t>Posebnosti čiščenja:</w:t>
      </w:r>
    </w:p>
    <w:p w14:paraId="310FB3BB" w14:textId="77777777" w:rsidR="00C26B8C" w:rsidRPr="00C26B8C" w:rsidRDefault="00E12B9A" w:rsidP="00C26B8C">
      <w:pPr>
        <w:pStyle w:val="Oznaenseznam"/>
        <w:numPr>
          <w:ilvl w:val="0"/>
          <w:numId w:val="0"/>
        </w:numPr>
        <w:jc w:val="both"/>
        <w:rPr>
          <w:rFonts w:ascii="Arial" w:hAnsi="Arial" w:cs="Arial"/>
          <w:sz w:val="20"/>
          <w:szCs w:val="20"/>
          <w:lang w:val="sl-SI"/>
        </w:rPr>
      </w:pPr>
      <w:r w:rsidRPr="00E12B9A">
        <w:rPr>
          <w:rFonts w:ascii="Arial" w:hAnsi="Arial" w:cs="Arial"/>
          <w:sz w:val="20"/>
          <w:szCs w:val="20"/>
          <w:lang w:val="sl-SI"/>
        </w:rPr>
        <w:t xml:space="preserve">Za sklop 1 (ZPMZKZ CE) </w:t>
      </w:r>
      <w:r w:rsidR="00C26B8C" w:rsidRPr="00C26B8C">
        <w:rPr>
          <w:rFonts w:ascii="Arial" w:hAnsi="Arial" w:cs="Arial"/>
          <w:sz w:val="20"/>
          <w:szCs w:val="20"/>
          <w:lang w:val="sl-SI"/>
        </w:rPr>
        <w:t xml:space="preserve">izvajalec čiščenje oken, okenskih polic in rešetk v upravnem delu zavoda, čisti sproti, v sklopu dnevnega čiščenja na način, da so vsa okna v tekočem mesecu najmanj enkrat očiščena. </w:t>
      </w:r>
    </w:p>
    <w:p w14:paraId="79D1615C" w14:textId="08B7B347" w:rsidR="00C26B8C" w:rsidRDefault="00C26B8C" w:rsidP="00C26B8C">
      <w:pPr>
        <w:pStyle w:val="Oznaenseznam"/>
        <w:numPr>
          <w:ilvl w:val="0"/>
          <w:numId w:val="0"/>
        </w:numPr>
        <w:ind w:left="360" w:hanging="360"/>
        <w:jc w:val="both"/>
        <w:rPr>
          <w:rFonts w:ascii="Arial" w:hAnsi="Arial" w:cs="Arial"/>
          <w:sz w:val="20"/>
          <w:szCs w:val="20"/>
          <w:lang w:val="sl-SI"/>
        </w:rPr>
      </w:pPr>
      <w:r w:rsidRPr="00C26B8C">
        <w:rPr>
          <w:rFonts w:ascii="Arial" w:hAnsi="Arial" w:cs="Arial"/>
          <w:sz w:val="20"/>
          <w:szCs w:val="20"/>
          <w:lang w:val="sl-SI"/>
        </w:rPr>
        <w:t>Čiščenje oken, okenskih polic in rešetk v veliki dvorani zavoda ter v sejni sobi pa v okviru</w:t>
      </w:r>
      <w:r>
        <w:rPr>
          <w:rFonts w:ascii="Arial" w:hAnsi="Arial" w:cs="Arial"/>
          <w:sz w:val="20"/>
          <w:szCs w:val="20"/>
          <w:lang w:val="sl-SI"/>
        </w:rPr>
        <w:t xml:space="preserve"> </w:t>
      </w:r>
    </w:p>
    <w:p w14:paraId="45C6F929" w14:textId="23406E3A" w:rsidR="00C26B8C" w:rsidRPr="00C26B8C" w:rsidRDefault="00C26B8C" w:rsidP="00C26B8C">
      <w:pPr>
        <w:pStyle w:val="Oznaenseznam"/>
        <w:numPr>
          <w:ilvl w:val="0"/>
          <w:numId w:val="0"/>
        </w:numPr>
        <w:ind w:left="360" w:hanging="360"/>
        <w:jc w:val="both"/>
        <w:rPr>
          <w:rFonts w:ascii="Arial" w:hAnsi="Arial" w:cs="Arial"/>
          <w:sz w:val="20"/>
          <w:szCs w:val="20"/>
          <w:lang w:val="sl-SI"/>
        </w:rPr>
      </w:pPr>
      <w:r w:rsidRPr="00C26B8C">
        <w:rPr>
          <w:rFonts w:ascii="Arial" w:hAnsi="Arial" w:cs="Arial"/>
          <w:sz w:val="20"/>
          <w:szCs w:val="20"/>
          <w:lang w:val="sl-SI"/>
        </w:rPr>
        <w:t xml:space="preserve">generalnega čiščenja, </w:t>
      </w:r>
      <w:proofErr w:type="spellStart"/>
      <w:r w:rsidRPr="00C26B8C">
        <w:rPr>
          <w:rFonts w:ascii="Arial" w:hAnsi="Arial" w:cs="Arial"/>
          <w:sz w:val="20"/>
          <w:szCs w:val="20"/>
          <w:lang w:val="sl-SI"/>
        </w:rPr>
        <w:t>2x</w:t>
      </w:r>
      <w:proofErr w:type="spellEnd"/>
      <w:r w:rsidRPr="00C26B8C">
        <w:rPr>
          <w:rFonts w:ascii="Arial" w:hAnsi="Arial" w:cs="Arial"/>
          <w:sz w:val="20"/>
          <w:szCs w:val="20"/>
          <w:lang w:val="sl-SI"/>
        </w:rPr>
        <w:t xml:space="preserve"> letno (potrebna zelo visoka lestev).</w:t>
      </w:r>
    </w:p>
    <w:p w14:paraId="76745FCD" w14:textId="7D516964" w:rsidR="00596814" w:rsidRPr="00596814" w:rsidRDefault="00596814" w:rsidP="00C26B8C">
      <w:pPr>
        <w:pStyle w:val="Oznaenseznam"/>
        <w:numPr>
          <w:ilvl w:val="0"/>
          <w:numId w:val="0"/>
        </w:numPr>
        <w:jc w:val="both"/>
        <w:rPr>
          <w:rFonts w:ascii="Arial" w:hAnsi="Arial" w:cs="Arial"/>
          <w:sz w:val="20"/>
          <w:szCs w:val="20"/>
          <w:lang w:val="sl-SI"/>
        </w:rPr>
      </w:pPr>
    </w:p>
    <w:p w14:paraId="40A47129" w14:textId="161F38E5" w:rsidR="00852ADE" w:rsidRPr="00FC0A42" w:rsidRDefault="00C85DDA" w:rsidP="007B6F0B">
      <w:pPr>
        <w:pStyle w:val="Naslov2"/>
        <w:numPr>
          <w:ilvl w:val="0"/>
          <w:numId w:val="32"/>
        </w:numPr>
        <w:jc w:val="both"/>
        <w:rPr>
          <w:rFonts w:ascii="Arial" w:hAnsi="Arial" w:cs="Arial"/>
          <w:color w:val="auto"/>
          <w:sz w:val="20"/>
          <w:szCs w:val="20"/>
          <w:lang w:val="sl-SI"/>
        </w:rPr>
      </w:pPr>
      <w:r w:rsidRPr="00FC0A42">
        <w:rPr>
          <w:rFonts w:ascii="Arial" w:hAnsi="Arial" w:cs="Arial"/>
          <w:color w:val="auto"/>
          <w:sz w:val="20"/>
          <w:szCs w:val="20"/>
          <w:lang w:val="sl-SI"/>
        </w:rPr>
        <w:t>SKLOP 2 – Zavod za prestajanje kazni zapora Koper – Oddelek Nova Gorica, Pod vinogradi 2, 5000 Nova Gorica</w:t>
      </w:r>
    </w:p>
    <w:p w14:paraId="5F44BB46" w14:textId="77777777" w:rsidR="00723ABD" w:rsidRPr="009B6538" w:rsidRDefault="00723ABD" w:rsidP="00723ABD">
      <w:pPr>
        <w:rPr>
          <w:sz w:val="20"/>
          <w:szCs w:val="20"/>
          <w:lang w:val="sl-SI"/>
        </w:rPr>
      </w:pPr>
    </w:p>
    <w:p w14:paraId="7F961A44" w14:textId="634B56A8" w:rsidR="00852ADE" w:rsidRPr="009B6538" w:rsidRDefault="00C85DDA">
      <w:pPr>
        <w:rPr>
          <w:rFonts w:ascii="Arial" w:hAnsi="Arial" w:cs="Arial"/>
          <w:sz w:val="20"/>
          <w:szCs w:val="20"/>
          <w:lang w:val="sl-SI"/>
        </w:rPr>
      </w:pPr>
      <w:r w:rsidRPr="009B6538">
        <w:rPr>
          <w:rFonts w:ascii="Arial" w:hAnsi="Arial" w:cs="Arial"/>
          <w:sz w:val="20"/>
          <w:szCs w:val="20"/>
          <w:lang w:val="sl-SI"/>
        </w:rPr>
        <w:lastRenderedPageBreak/>
        <w:t xml:space="preserve">Kontaktna oseba za ogled prostorov: </w:t>
      </w:r>
      <w:r w:rsidR="00723ABD" w:rsidRPr="009B6538">
        <w:rPr>
          <w:rFonts w:ascii="Arial" w:hAnsi="Arial" w:cs="Arial"/>
          <w:sz w:val="20"/>
          <w:szCs w:val="20"/>
          <w:lang w:val="sl-SI"/>
        </w:rPr>
        <w:t>gosp</w:t>
      </w:r>
      <w:r w:rsidR="00A57152">
        <w:rPr>
          <w:rFonts w:ascii="Arial" w:hAnsi="Arial" w:cs="Arial"/>
          <w:sz w:val="20"/>
          <w:szCs w:val="20"/>
          <w:lang w:val="sl-SI"/>
        </w:rPr>
        <w:t>a Magda Jakoš</w:t>
      </w:r>
      <w:r w:rsidRPr="009B6538">
        <w:rPr>
          <w:rFonts w:ascii="Arial" w:hAnsi="Arial" w:cs="Arial"/>
          <w:sz w:val="20"/>
          <w:szCs w:val="20"/>
          <w:lang w:val="sl-SI"/>
        </w:rPr>
        <w:t>, tel. 05 3</w:t>
      </w:r>
      <w:r w:rsidR="00A57152">
        <w:rPr>
          <w:rFonts w:ascii="Arial" w:hAnsi="Arial" w:cs="Arial"/>
          <w:sz w:val="20"/>
          <w:szCs w:val="20"/>
          <w:lang w:val="sl-SI"/>
        </w:rPr>
        <w:t>35 25 12</w:t>
      </w:r>
    </w:p>
    <w:p w14:paraId="090F1D9D" w14:textId="2B6BAE64" w:rsidR="00852ADE" w:rsidRPr="009B6538" w:rsidRDefault="00C85DDA">
      <w:pPr>
        <w:rPr>
          <w:rFonts w:ascii="Arial" w:hAnsi="Arial" w:cs="Arial"/>
          <w:sz w:val="20"/>
          <w:szCs w:val="20"/>
          <w:lang w:val="sl-SI"/>
        </w:rPr>
      </w:pPr>
      <w:r w:rsidRPr="009B6538">
        <w:rPr>
          <w:rFonts w:ascii="Arial" w:hAnsi="Arial" w:cs="Arial"/>
          <w:sz w:val="20"/>
          <w:szCs w:val="20"/>
          <w:lang w:val="sl-SI"/>
        </w:rPr>
        <w:t xml:space="preserve">Površina tal: 195,4 </w:t>
      </w:r>
      <w:proofErr w:type="spellStart"/>
      <w:r w:rsidRPr="009B6538">
        <w:rPr>
          <w:rFonts w:ascii="Arial" w:hAnsi="Arial" w:cs="Arial"/>
          <w:sz w:val="20"/>
          <w:szCs w:val="20"/>
          <w:lang w:val="sl-SI"/>
        </w:rPr>
        <w:t>m²</w:t>
      </w:r>
      <w:proofErr w:type="spellEnd"/>
    </w:p>
    <w:p w14:paraId="23EFBCC5" w14:textId="77777777" w:rsidR="00852ADE" w:rsidRPr="009B6538" w:rsidRDefault="00C85DDA">
      <w:pPr>
        <w:rPr>
          <w:rFonts w:ascii="Arial" w:hAnsi="Arial" w:cs="Arial"/>
          <w:sz w:val="20"/>
          <w:szCs w:val="20"/>
          <w:lang w:val="sl-SI"/>
        </w:rPr>
      </w:pPr>
      <w:r w:rsidRPr="009B6538">
        <w:rPr>
          <w:rFonts w:ascii="Arial" w:hAnsi="Arial" w:cs="Arial"/>
          <w:sz w:val="20"/>
          <w:szCs w:val="20"/>
          <w:lang w:val="sl-SI"/>
        </w:rPr>
        <w:t>Čas čiščenja: ponedeljek 3 ure, sreda 2 uri, petek 2 uri – od 14.30 dalje.</w:t>
      </w:r>
    </w:p>
    <w:p w14:paraId="63AD93FD" w14:textId="77777777" w:rsidR="00723ABD" w:rsidRPr="009B6538" w:rsidRDefault="00723ABD">
      <w:pPr>
        <w:pStyle w:val="Naslov2"/>
        <w:rPr>
          <w:rFonts w:ascii="Arial" w:hAnsi="Arial" w:cs="Arial"/>
          <w:color w:val="auto"/>
          <w:sz w:val="20"/>
          <w:szCs w:val="20"/>
          <w:lang w:val="sl-SI"/>
        </w:rPr>
      </w:pPr>
    </w:p>
    <w:p w14:paraId="7ABF32E8" w14:textId="7216002A" w:rsidR="00852ADE" w:rsidRPr="007D0DC9" w:rsidRDefault="00C85DDA" w:rsidP="007B6F0B">
      <w:pPr>
        <w:pStyle w:val="Naslov2"/>
        <w:numPr>
          <w:ilvl w:val="0"/>
          <w:numId w:val="32"/>
        </w:numPr>
        <w:jc w:val="both"/>
        <w:rPr>
          <w:rFonts w:ascii="Arial" w:hAnsi="Arial" w:cs="Arial"/>
          <w:color w:val="auto"/>
          <w:sz w:val="20"/>
          <w:szCs w:val="20"/>
          <w:lang w:val="sl-SI"/>
        </w:rPr>
      </w:pPr>
      <w:r w:rsidRPr="007D0DC9">
        <w:rPr>
          <w:rFonts w:ascii="Arial" w:hAnsi="Arial" w:cs="Arial"/>
          <w:color w:val="auto"/>
          <w:sz w:val="20"/>
          <w:szCs w:val="20"/>
          <w:lang w:val="sl-SI"/>
        </w:rPr>
        <w:t>SKLOP 3 – Zavod za prestajanje kazni zapora Dob, 8233 Mirna na Dolenjskem</w:t>
      </w:r>
    </w:p>
    <w:p w14:paraId="4223E77E" w14:textId="77777777" w:rsidR="00723ABD" w:rsidRPr="009B6538" w:rsidRDefault="00723ABD" w:rsidP="00723ABD">
      <w:pPr>
        <w:rPr>
          <w:sz w:val="20"/>
          <w:szCs w:val="20"/>
          <w:lang w:val="sl-SI"/>
        </w:rPr>
      </w:pPr>
    </w:p>
    <w:p w14:paraId="1410EA71" w14:textId="646ED335" w:rsidR="00852ADE" w:rsidRPr="009B6538" w:rsidRDefault="00C85DDA">
      <w:pPr>
        <w:rPr>
          <w:rFonts w:ascii="Arial" w:hAnsi="Arial" w:cs="Arial"/>
          <w:sz w:val="20"/>
          <w:szCs w:val="20"/>
          <w:lang w:val="sl-SI"/>
        </w:rPr>
      </w:pPr>
      <w:r w:rsidRPr="009B6538">
        <w:rPr>
          <w:rFonts w:ascii="Arial" w:hAnsi="Arial" w:cs="Arial"/>
          <w:sz w:val="20"/>
          <w:szCs w:val="20"/>
          <w:lang w:val="sl-SI"/>
        </w:rPr>
        <w:t xml:space="preserve">Kontaktna oseba za ogled prostorov: </w:t>
      </w:r>
      <w:r w:rsidR="00723ABD" w:rsidRPr="009B6538">
        <w:rPr>
          <w:rFonts w:ascii="Arial" w:hAnsi="Arial" w:cs="Arial"/>
          <w:sz w:val="20"/>
          <w:szCs w:val="20"/>
          <w:lang w:val="sl-SI"/>
        </w:rPr>
        <w:t xml:space="preserve">gospod </w:t>
      </w:r>
      <w:r w:rsidR="007D0DC9">
        <w:rPr>
          <w:rFonts w:ascii="Arial" w:hAnsi="Arial" w:cs="Arial"/>
          <w:sz w:val="20"/>
          <w:szCs w:val="20"/>
          <w:lang w:val="sl-SI"/>
        </w:rPr>
        <w:t>Viktor Blatnik</w:t>
      </w:r>
      <w:r w:rsidRPr="009B6538">
        <w:rPr>
          <w:rFonts w:ascii="Arial" w:hAnsi="Arial" w:cs="Arial"/>
          <w:sz w:val="20"/>
          <w:szCs w:val="20"/>
          <w:lang w:val="sl-SI"/>
        </w:rPr>
        <w:t>, tel. 0</w:t>
      </w:r>
      <w:r w:rsidR="007D0DC9">
        <w:rPr>
          <w:rFonts w:ascii="Arial" w:hAnsi="Arial" w:cs="Arial"/>
          <w:sz w:val="20"/>
          <w:szCs w:val="20"/>
          <w:lang w:val="sl-SI"/>
        </w:rPr>
        <w:t>30 722 014</w:t>
      </w:r>
    </w:p>
    <w:p w14:paraId="67FEA3C6" w14:textId="77777777" w:rsidR="00852ADE" w:rsidRPr="009B6538" w:rsidRDefault="00C85DDA">
      <w:pPr>
        <w:rPr>
          <w:rFonts w:ascii="Arial" w:hAnsi="Arial" w:cs="Arial"/>
          <w:sz w:val="20"/>
          <w:szCs w:val="20"/>
          <w:lang w:val="sl-SI"/>
        </w:rPr>
      </w:pPr>
      <w:r w:rsidRPr="009B6538">
        <w:rPr>
          <w:rFonts w:ascii="Arial" w:hAnsi="Arial" w:cs="Arial"/>
          <w:sz w:val="20"/>
          <w:szCs w:val="20"/>
          <w:lang w:val="sl-SI"/>
        </w:rPr>
        <w:t xml:space="preserve">Površina tal: 1.689,33 </w:t>
      </w:r>
      <w:proofErr w:type="spellStart"/>
      <w:r w:rsidRPr="009B6538">
        <w:rPr>
          <w:rFonts w:ascii="Arial" w:hAnsi="Arial" w:cs="Arial"/>
          <w:sz w:val="20"/>
          <w:szCs w:val="20"/>
          <w:lang w:val="sl-SI"/>
        </w:rPr>
        <w:t>m²</w:t>
      </w:r>
      <w:proofErr w:type="spellEnd"/>
    </w:p>
    <w:p w14:paraId="2EDDE202" w14:textId="77777777" w:rsidR="00852ADE" w:rsidRPr="009B6538" w:rsidRDefault="00C85DDA">
      <w:pPr>
        <w:rPr>
          <w:rFonts w:ascii="Arial" w:hAnsi="Arial" w:cs="Arial"/>
          <w:sz w:val="20"/>
          <w:szCs w:val="20"/>
          <w:lang w:val="sl-SI"/>
        </w:rPr>
      </w:pPr>
      <w:r w:rsidRPr="009B6538">
        <w:rPr>
          <w:rFonts w:ascii="Arial" w:hAnsi="Arial" w:cs="Arial"/>
          <w:sz w:val="20"/>
          <w:szCs w:val="20"/>
          <w:lang w:val="sl-SI"/>
        </w:rPr>
        <w:t>Poslovni prostori:</w:t>
      </w:r>
    </w:p>
    <w:p w14:paraId="113442F7" w14:textId="77777777" w:rsidR="00852ADE" w:rsidRPr="009B6538" w:rsidRDefault="00C85DDA" w:rsidP="00596814">
      <w:pPr>
        <w:jc w:val="both"/>
        <w:rPr>
          <w:rFonts w:ascii="Arial" w:hAnsi="Arial" w:cs="Arial"/>
          <w:sz w:val="20"/>
          <w:szCs w:val="20"/>
          <w:lang w:val="sl-SI"/>
        </w:rPr>
      </w:pPr>
      <w:r w:rsidRPr="009B6538">
        <w:rPr>
          <w:rFonts w:ascii="Arial" w:hAnsi="Arial" w:cs="Arial"/>
          <w:sz w:val="20"/>
          <w:szCs w:val="20"/>
          <w:lang w:val="sl-SI"/>
        </w:rPr>
        <w:t>vhodna veža (2), industrijski vhod, vratarnica, čakalnica, pisarne (23), hodniki (4), sanitarije (9), čajne kuhinje (3), jedilnici (2), predprostor, vetrolov, priročna delavnica, soba za pregled, ordinacije (4), sestrska soba (2), učilnici (2).</w:t>
      </w:r>
    </w:p>
    <w:p w14:paraId="1CF9C836" w14:textId="77777777" w:rsidR="00852ADE" w:rsidRDefault="00C85DDA">
      <w:pPr>
        <w:rPr>
          <w:rFonts w:ascii="Arial" w:hAnsi="Arial" w:cs="Arial"/>
          <w:sz w:val="20"/>
          <w:szCs w:val="20"/>
          <w:lang w:val="sl-SI"/>
        </w:rPr>
      </w:pPr>
      <w:r w:rsidRPr="009B6538">
        <w:rPr>
          <w:rFonts w:ascii="Arial" w:hAnsi="Arial" w:cs="Arial"/>
          <w:sz w:val="20"/>
          <w:szCs w:val="20"/>
          <w:lang w:val="sl-SI"/>
        </w:rPr>
        <w:t>Čas čiščenja: zaključek čiščenja pred 15.00.</w:t>
      </w:r>
    </w:p>
    <w:p w14:paraId="07648C8D" w14:textId="46FCAA01" w:rsidR="001732E8" w:rsidRPr="009B6538" w:rsidRDefault="001732E8">
      <w:pPr>
        <w:rPr>
          <w:rFonts w:ascii="Arial" w:hAnsi="Arial" w:cs="Arial"/>
          <w:sz w:val="20"/>
          <w:szCs w:val="20"/>
          <w:lang w:val="sl-SI"/>
        </w:rPr>
      </w:pPr>
      <w:r>
        <w:rPr>
          <w:rFonts w:ascii="Arial" w:hAnsi="Arial" w:cs="Arial"/>
          <w:sz w:val="20"/>
          <w:szCs w:val="20"/>
          <w:lang w:val="sl-SI"/>
        </w:rPr>
        <w:t>Posebnosti čiščenja:</w:t>
      </w:r>
    </w:p>
    <w:p w14:paraId="5D91055F" w14:textId="77777777" w:rsidR="001732E8" w:rsidRPr="001732E8" w:rsidRDefault="001732E8" w:rsidP="001732E8">
      <w:pPr>
        <w:pStyle w:val="Naslov2"/>
        <w:jc w:val="both"/>
        <w:rPr>
          <w:rFonts w:ascii="Arial" w:hAnsi="Arial" w:cs="Arial"/>
          <w:b w:val="0"/>
          <w:bCs w:val="0"/>
          <w:color w:val="auto"/>
          <w:sz w:val="20"/>
          <w:szCs w:val="20"/>
          <w:lang w:val="sl-SI"/>
        </w:rPr>
      </w:pPr>
      <w:r w:rsidRPr="001732E8">
        <w:rPr>
          <w:rFonts w:ascii="Arial" w:hAnsi="Arial" w:cs="Arial"/>
          <w:b w:val="0"/>
          <w:bCs w:val="0"/>
          <w:color w:val="auto"/>
          <w:sz w:val="20"/>
          <w:szCs w:val="20"/>
          <w:lang w:val="sl-SI"/>
        </w:rPr>
        <w:t>Mesečno čiščenje se bo predvidoma izvajalo med 5. in 10. dnevom v mesecu, vendar ne ob sobotah (lahko pa se izvajalec in uporabnik pisno dogovorita tudi drugače, v kolikor bo to odvisno od hišnega reda posameznega uporabnika).</w:t>
      </w:r>
    </w:p>
    <w:p w14:paraId="590839C7" w14:textId="1F87ED6C" w:rsidR="00723ABD" w:rsidRPr="001732E8" w:rsidRDefault="001732E8" w:rsidP="001732E8">
      <w:pPr>
        <w:pStyle w:val="Naslov2"/>
        <w:jc w:val="both"/>
        <w:rPr>
          <w:rFonts w:ascii="Arial" w:hAnsi="Arial" w:cs="Arial"/>
          <w:b w:val="0"/>
          <w:bCs w:val="0"/>
          <w:color w:val="auto"/>
          <w:sz w:val="20"/>
          <w:szCs w:val="20"/>
          <w:lang w:val="sl-SI"/>
        </w:rPr>
      </w:pPr>
      <w:r w:rsidRPr="001732E8">
        <w:rPr>
          <w:rFonts w:ascii="Arial" w:hAnsi="Arial" w:cs="Arial"/>
          <w:b w:val="0"/>
          <w:bCs w:val="0"/>
          <w:color w:val="auto"/>
          <w:sz w:val="20"/>
          <w:szCs w:val="20"/>
          <w:lang w:val="sl-SI"/>
        </w:rPr>
        <w:t>Čiščenje oken bi se izvajalo 2 x leto, žaluzij pa 1 x letno.</w:t>
      </w:r>
    </w:p>
    <w:p w14:paraId="2D818A11" w14:textId="77777777" w:rsidR="001732E8" w:rsidRPr="001732E8" w:rsidRDefault="001732E8" w:rsidP="001732E8">
      <w:pPr>
        <w:rPr>
          <w:lang w:val="sl-SI"/>
        </w:rPr>
      </w:pPr>
    </w:p>
    <w:p w14:paraId="48530B4B" w14:textId="5C4DC75E" w:rsidR="00852ADE" w:rsidRPr="00A94F67" w:rsidRDefault="00C85DDA" w:rsidP="007B6F0B">
      <w:pPr>
        <w:pStyle w:val="Naslov2"/>
        <w:numPr>
          <w:ilvl w:val="0"/>
          <w:numId w:val="32"/>
        </w:numPr>
        <w:jc w:val="both"/>
        <w:rPr>
          <w:rFonts w:ascii="Arial" w:hAnsi="Arial" w:cs="Arial"/>
          <w:color w:val="auto"/>
          <w:sz w:val="20"/>
          <w:szCs w:val="20"/>
          <w:lang w:val="sl-SI"/>
        </w:rPr>
      </w:pPr>
      <w:r w:rsidRPr="00A94F67">
        <w:rPr>
          <w:rFonts w:ascii="Arial" w:hAnsi="Arial" w:cs="Arial"/>
          <w:color w:val="auto"/>
          <w:sz w:val="20"/>
          <w:szCs w:val="20"/>
          <w:lang w:val="sl-SI"/>
        </w:rPr>
        <w:t>SKLOP 4 – Zavod za prestajanje kazni zapora Koper, Ankaranska cesta 3, 6000 Koper</w:t>
      </w:r>
    </w:p>
    <w:p w14:paraId="5258C04F" w14:textId="77777777" w:rsidR="00723ABD" w:rsidRPr="009B6538" w:rsidRDefault="00723ABD" w:rsidP="00723ABD">
      <w:pPr>
        <w:rPr>
          <w:sz w:val="20"/>
          <w:szCs w:val="20"/>
          <w:lang w:val="sl-SI"/>
        </w:rPr>
      </w:pPr>
    </w:p>
    <w:p w14:paraId="34E51F9A" w14:textId="1B2B4D4E" w:rsidR="00852ADE" w:rsidRPr="009B6538" w:rsidRDefault="00C85DDA">
      <w:pPr>
        <w:rPr>
          <w:rFonts w:ascii="Arial" w:hAnsi="Arial" w:cs="Arial"/>
          <w:sz w:val="20"/>
          <w:szCs w:val="20"/>
          <w:lang w:val="sl-SI"/>
        </w:rPr>
      </w:pPr>
      <w:r w:rsidRPr="009B6538">
        <w:rPr>
          <w:rFonts w:ascii="Arial" w:hAnsi="Arial" w:cs="Arial"/>
          <w:sz w:val="20"/>
          <w:szCs w:val="20"/>
          <w:lang w:val="sl-SI"/>
        </w:rPr>
        <w:t xml:space="preserve">Kontaktna oseba za ogled prostorov: </w:t>
      </w:r>
      <w:r w:rsidR="00723ABD" w:rsidRPr="009B6538">
        <w:rPr>
          <w:rFonts w:ascii="Arial" w:hAnsi="Arial" w:cs="Arial"/>
          <w:sz w:val="20"/>
          <w:szCs w:val="20"/>
          <w:lang w:val="sl-SI"/>
        </w:rPr>
        <w:t xml:space="preserve"> gospa </w:t>
      </w:r>
      <w:r w:rsidRPr="009B6538">
        <w:rPr>
          <w:rFonts w:ascii="Arial" w:hAnsi="Arial" w:cs="Arial"/>
          <w:sz w:val="20"/>
          <w:szCs w:val="20"/>
          <w:lang w:val="sl-SI"/>
        </w:rPr>
        <w:t>Tijana Despinić, tel. 05 6100 485</w:t>
      </w:r>
    </w:p>
    <w:p w14:paraId="36E5A3C8" w14:textId="435515DF" w:rsidR="00852ADE" w:rsidRPr="009B6538" w:rsidRDefault="00C85DDA">
      <w:pPr>
        <w:rPr>
          <w:rFonts w:ascii="Arial" w:hAnsi="Arial" w:cs="Arial"/>
          <w:sz w:val="20"/>
          <w:szCs w:val="20"/>
          <w:lang w:val="sl-SI"/>
        </w:rPr>
      </w:pPr>
      <w:r w:rsidRPr="009B6538">
        <w:rPr>
          <w:rFonts w:ascii="Arial" w:hAnsi="Arial" w:cs="Arial"/>
          <w:sz w:val="20"/>
          <w:szCs w:val="20"/>
          <w:lang w:val="sl-SI"/>
        </w:rPr>
        <w:t xml:space="preserve">Površina tal: 1.285,4 </w:t>
      </w:r>
      <w:proofErr w:type="spellStart"/>
      <w:r w:rsidRPr="009B6538">
        <w:rPr>
          <w:rFonts w:ascii="Arial" w:hAnsi="Arial" w:cs="Arial"/>
          <w:sz w:val="20"/>
          <w:szCs w:val="20"/>
          <w:lang w:val="sl-SI"/>
        </w:rPr>
        <w:t>m²</w:t>
      </w:r>
      <w:proofErr w:type="spellEnd"/>
    </w:p>
    <w:p w14:paraId="22C90886" w14:textId="391994B5" w:rsidR="00852ADE" w:rsidRDefault="00C85DDA">
      <w:pPr>
        <w:rPr>
          <w:rFonts w:ascii="Arial" w:hAnsi="Arial" w:cs="Arial"/>
          <w:sz w:val="20"/>
          <w:szCs w:val="20"/>
          <w:lang w:val="sl-SI"/>
        </w:rPr>
      </w:pPr>
      <w:r w:rsidRPr="009B6538">
        <w:rPr>
          <w:rFonts w:ascii="Arial" w:hAnsi="Arial" w:cs="Arial"/>
          <w:sz w:val="20"/>
          <w:szCs w:val="20"/>
          <w:lang w:val="sl-SI"/>
        </w:rPr>
        <w:t>Čas čiščenja: od 15.00 dalje, 5-krat tedensko, 5 ur dnevno</w:t>
      </w:r>
      <w:r w:rsidR="00BA6D09">
        <w:rPr>
          <w:rFonts w:ascii="Arial" w:hAnsi="Arial" w:cs="Arial"/>
          <w:sz w:val="20"/>
          <w:szCs w:val="20"/>
          <w:lang w:val="sl-SI"/>
        </w:rPr>
        <w:t xml:space="preserve"> (od 13.30 ure do 18.30 ure).</w:t>
      </w:r>
    </w:p>
    <w:p w14:paraId="0A20AB98" w14:textId="52CA4028" w:rsidR="00BA6D09" w:rsidRPr="009B6538" w:rsidRDefault="00BA6D09">
      <w:pPr>
        <w:rPr>
          <w:rFonts w:ascii="Arial" w:hAnsi="Arial" w:cs="Arial"/>
          <w:sz w:val="20"/>
          <w:szCs w:val="20"/>
          <w:lang w:val="sl-SI"/>
        </w:rPr>
      </w:pPr>
      <w:r>
        <w:rPr>
          <w:rFonts w:ascii="Arial" w:hAnsi="Arial" w:cs="Arial"/>
          <w:sz w:val="20"/>
          <w:szCs w:val="20"/>
          <w:lang w:val="sl-SI"/>
        </w:rPr>
        <w:t>Čiščenje zunanjih oken upravne stavbe (izvajanje po potrebi) je del dodatnega čiščenja.</w:t>
      </w:r>
    </w:p>
    <w:p w14:paraId="0DF829A8" w14:textId="77777777" w:rsidR="00723ABD" w:rsidRPr="00723ABD" w:rsidRDefault="00723ABD">
      <w:pPr>
        <w:rPr>
          <w:rFonts w:ascii="Arial" w:hAnsi="Arial" w:cs="Arial"/>
          <w:lang w:val="sl-SI"/>
        </w:rPr>
      </w:pPr>
    </w:p>
    <w:p w14:paraId="1558C07E" w14:textId="09482B12" w:rsidR="00852ADE" w:rsidRPr="00235943" w:rsidRDefault="00C85DDA" w:rsidP="007B6F0B">
      <w:pPr>
        <w:pStyle w:val="Naslov2"/>
        <w:numPr>
          <w:ilvl w:val="0"/>
          <w:numId w:val="32"/>
        </w:numPr>
        <w:jc w:val="both"/>
        <w:rPr>
          <w:rFonts w:ascii="Arial" w:hAnsi="Arial" w:cs="Arial"/>
          <w:color w:val="auto"/>
          <w:sz w:val="20"/>
          <w:szCs w:val="20"/>
          <w:lang w:val="sl-SI"/>
        </w:rPr>
      </w:pPr>
      <w:r w:rsidRPr="00235943">
        <w:rPr>
          <w:rFonts w:ascii="Arial" w:hAnsi="Arial" w:cs="Arial"/>
          <w:color w:val="auto"/>
          <w:sz w:val="20"/>
          <w:szCs w:val="20"/>
          <w:lang w:val="sl-SI"/>
        </w:rPr>
        <w:t>SKLOP 5 – Zavod za prestajanje kazni zapora Ljubljana – Oddelek Novo mesto, Jerebova 1, 8000 Novo mesto</w:t>
      </w:r>
    </w:p>
    <w:p w14:paraId="07590748" w14:textId="77777777" w:rsidR="00723ABD" w:rsidRPr="00723ABD" w:rsidRDefault="00723ABD" w:rsidP="00723ABD">
      <w:pPr>
        <w:rPr>
          <w:lang w:val="sl-SI"/>
        </w:rPr>
      </w:pPr>
    </w:p>
    <w:p w14:paraId="25AA4416" w14:textId="204246D5" w:rsidR="00DA031A" w:rsidRPr="00DA031A" w:rsidRDefault="00DA031A" w:rsidP="00DA031A">
      <w:pPr>
        <w:pStyle w:val="Oznaenseznam"/>
        <w:numPr>
          <w:ilvl w:val="0"/>
          <w:numId w:val="0"/>
        </w:numPr>
        <w:ind w:left="360" w:hanging="360"/>
        <w:rPr>
          <w:rFonts w:ascii="Arial" w:hAnsi="Arial" w:cs="Arial"/>
          <w:lang w:val="sl-SI"/>
        </w:rPr>
      </w:pPr>
      <w:r w:rsidRPr="00DA031A">
        <w:rPr>
          <w:rFonts w:ascii="Arial" w:hAnsi="Arial" w:cs="Arial"/>
          <w:sz w:val="20"/>
          <w:szCs w:val="20"/>
          <w:lang w:val="sl-SI"/>
        </w:rPr>
        <w:t>Kontaktna oseba za ogled prostorov: gospa Nevenka Čeh</w:t>
      </w:r>
      <w:r>
        <w:rPr>
          <w:rFonts w:ascii="Arial" w:hAnsi="Arial" w:cs="Arial"/>
          <w:lang w:val="sl-SI"/>
        </w:rPr>
        <w:t xml:space="preserve">, </w:t>
      </w:r>
      <w:r w:rsidRPr="00DA031A">
        <w:rPr>
          <w:rFonts w:ascii="Arial" w:hAnsi="Arial" w:cs="Arial"/>
          <w:lang w:val="sl-SI"/>
        </w:rPr>
        <w:t>tel.: 07 33 21 950</w:t>
      </w:r>
    </w:p>
    <w:p w14:paraId="162098A3" w14:textId="77777777" w:rsidR="00DA031A" w:rsidRDefault="00DA031A" w:rsidP="00DA031A">
      <w:pPr>
        <w:pStyle w:val="Oznaenseznam"/>
        <w:numPr>
          <w:ilvl w:val="0"/>
          <w:numId w:val="0"/>
        </w:numPr>
        <w:ind w:left="360" w:hanging="360"/>
        <w:rPr>
          <w:rFonts w:ascii="Arial" w:hAnsi="Arial" w:cs="Arial"/>
          <w:b/>
          <w:bCs/>
          <w:lang w:val="sl-SI"/>
        </w:rPr>
      </w:pPr>
    </w:p>
    <w:p w14:paraId="1002CB39" w14:textId="55218E38" w:rsidR="00DA031A" w:rsidRPr="00C63A0A" w:rsidRDefault="00DA031A" w:rsidP="00DA031A">
      <w:pPr>
        <w:pStyle w:val="Oznaenseznam"/>
        <w:numPr>
          <w:ilvl w:val="0"/>
          <w:numId w:val="0"/>
        </w:numPr>
        <w:ind w:left="360" w:hanging="360"/>
        <w:rPr>
          <w:rFonts w:ascii="Arial" w:hAnsi="Arial" w:cs="Arial"/>
          <w:sz w:val="20"/>
          <w:szCs w:val="20"/>
          <w:lang w:val="sl-SI"/>
        </w:rPr>
      </w:pPr>
      <w:r w:rsidRPr="00DA031A">
        <w:rPr>
          <w:rFonts w:ascii="Arial" w:hAnsi="Arial" w:cs="Arial"/>
          <w:sz w:val="20"/>
          <w:szCs w:val="20"/>
          <w:lang w:val="sl-SI"/>
        </w:rPr>
        <w:t>Površina tal:</w:t>
      </w:r>
      <w:r w:rsidRPr="00C63A0A">
        <w:rPr>
          <w:rFonts w:ascii="Arial" w:hAnsi="Arial" w:cs="Arial"/>
          <w:sz w:val="20"/>
          <w:szCs w:val="20"/>
          <w:lang w:val="sl-SI"/>
        </w:rPr>
        <w:t xml:space="preserve"> </w:t>
      </w:r>
      <w:r w:rsidRPr="00DA031A">
        <w:rPr>
          <w:rFonts w:ascii="Arial" w:hAnsi="Arial" w:cs="Arial"/>
          <w:sz w:val="20"/>
          <w:szCs w:val="20"/>
          <w:lang w:val="sl-SI"/>
        </w:rPr>
        <w:t xml:space="preserve">186,69 </w:t>
      </w:r>
      <w:proofErr w:type="spellStart"/>
      <w:r w:rsidRPr="00DA031A">
        <w:rPr>
          <w:rFonts w:ascii="Arial" w:hAnsi="Arial" w:cs="Arial"/>
          <w:sz w:val="20"/>
          <w:szCs w:val="20"/>
          <w:lang w:val="sl-SI"/>
        </w:rPr>
        <w:t>m²</w:t>
      </w:r>
      <w:proofErr w:type="spellEnd"/>
    </w:p>
    <w:p w14:paraId="4CB3A2C3" w14:textId="77777777" w:rsidR="00DA031A" w:rsidRDefault="00DA031A" w:rsidP="00DA031A">
      <w:pPr>
        <w:pStyle w:val="Oznaenseznam"/>
        <w:numPr>
          <w:ilvl w:val="0"/>
          <w:numId w:val="0"/>
        </w:numPr>
        <w:rPr>
          <w:rFonts w:ascii="Arial" w:hAnsi="Arial" w:cs="Arial"/>
          <w:lang w:val="sl-SI"/>
        </w:rPr>
      </w:pPr>
    </w:p>
    <w:p w14:paraId="563B0B45" w14:textId="2277ED21" w:rsidR="00DA031A" w:rsidRPr="00DA031A" w:rsidRDefault="00DA031A" w:rsidP="00DA031A">
      <w:pPr>
        <w:pStyle w:val="Oznaenseznam"/>
        <w:numPr>
          <w:ilvl w:val="0"/>
          <w:numId w:val="0"/>
        </w:numPr>
        <w:jc w:val="both"/>
        <w:rPr>
          <w:rFonts w:ascii="Arial" w:hAnsi="Arial" w:cs="Arial"/>
          <w:sz w:val="20"/>
          <w:szCs w:val="20"/>
          <w:lang w:val="sl-SI"/>
        </w:rPr>
      </w:pPr>
      <w:r w:rsidRPr="00DA031A">
        <w:rPr>
          <w:rFonts w:ascii="Arial" w:hAnsi="Arial" w:cs="Arial"/>
          <w:sz w:val="20"/>
          <w:szCs w:val="20"/>
          <w:lang w:val="sl-SI"/>
        </w:rPr>
        <w:lastRenderedPageBreak/>
        <w:t>Poslovni prostori:</w:t>
      </w:r>
    </w:p>
    <w:p w14:paraId="322C2D6F" w14:textId="77777777" w:rsidR="00DA031A" w:rsidRDefault="00DA031A" w:rsidP="00DA031A">
      <w:pPr>
        <w:pStyle w:val="Oznaenseznam"/>
        <w:numPr>
          <w:ilvl w:val="0"/>
          <w:numId w:val="0"/>
        </w:numPr>
        <w:ind w:left="360" w:hanging="360"/>
        <w:jc w:val="both"/>
        <w:rPr>
          <w:rFonts w:ascii="Arial" w:hAnsi="Arial" w:cs="Arial"/>
          <w:sz w:val="20"/>
          <w:szCs w:val="20"/>
          <w:lang w:val="sl-SI"/>
        </w:rPr>
      </w:pPr>
      <w:r w:rsidRPr="00DA031A">
        <w:rPr>
          <w:rFonts w:ascii="Arial" w:hAnsi="Arial" w:cs="Arial"/>
          <w:sz w:val="20"/>
          <w:szCs w:val="20"/>
          <w:lang w:val="sl-SI"/>
        </w:rPr>
        <w:t>pisarne (5), ambulanta, hodniki (4), kopalnica in stranišče (2), čajna kuhinja, sejna soba, garderobi (2).</w:t>
      </w:r>
    </w:p>
    <w:p w14:paraId="288B9313" w14:textId="77777777" w:rsidR="00DA031A" w:rsidRPr="00DA031A" w:rsidRDefault="00DA031A" w:rsidP="00DA031A">
      <w:pPr>
        <w:pStyle w:val="Oznaenseznam"/>
        <w:numPr>
          <w:ilvl w:val="0"/>
          <w:numId w:val="0"/>
        </w:numPr>
        <w:jc w:val="both"/>
        <w:rPr>
          <w:rFonts w:ascii="Arial" w:hAnsi="Arial" w:cs="Arial"/>
          <w:sz w:val="20"/>
          <w:szCs w:val="20"/>
          <w:lang w:val="sl-SI"/>
        </w:rPr>
      </w:pPr>
    </w:p>
    <w:p w14:paraId="68E8CBA3" w14:textId="0A8F8BE4" w:rsidR="00DA031A" w:rsidRPr="00DA031A" w:rsidRDefault="00DA031A" w:rsidP="00DA031A">
      <w:pPr>
        <w:pStyle w:val="Oznaenseznam"/>
        <w:numPr>
          <w:ilvl w:val="0"/>
          <w:numId w:val="0"/>
        </w:numPr>
        <w:ind w:left="360" w:hanging="360"/>
        <w:jc w:val="both"/>
        <w:rPr>
          <w:rFonts w:ascii="Arial" w:hAnsi="Arial" w:cs="Arial"/>
          <w:sz w:val="20"/>
          <w:szCs w:val="20"/>
          <w:lang w:val="sl-SI"/>
        </w:rPr>
      </w:pPr>
      <w:r w:rsidRPr="00DA031A">
        <w:rPr>
          <w:rFonts w:ascii="Arial" w:hAnsi="Arial" w:cs="Arial"/>
          <w:sz w:val="20"/>
          <w:szCs w:val="20"/>
          <w:lang w:val="sl-SI"/>
        </w:rPr>
        <w:t>Čas čiščenja: od 1</w:t>
      </w:r>
      <w:r w:rsidR="00235943">
        <w:rPr>
          <w:rFonts w:ascii="Arial" w:hAnsi="Arial" w:cs="Arial"/>
          <w:sz w:val="20"/>
          <w:szCs w:val="20"/>
          <w:lang w:val="sl-SI"/>
        </w:rPr>
        <w:t>7</w:t>
      </w:r>
      <w:r w:rsidRPr="00DA031A">
        <w:rPr>
          <w:rFonts w:ascii="Arial" w:hAnsi="Arial" w:cs="Arial"/>
          <w:sz w:val="20"/>
          <w:szCs w:val="20"/>
          <w:lang w:val="sl-SI"/>
        </w:rPr>
        <w:t>.00 dalje, obvezna prisotnost za potrebe dnevnega čiščenja: 2 uri dnevno</w:t>
      </w:r>
      <w:r w:rsidR="00235943">
        <w:rPr>
          <w:rFonts w:ascii="Arial" w:hAnsi="Arial" w:cs="Arial"/>
          <w:sz w:val="20"/>
          <w:szCs w:val="20"/>
          <w:lang w:val="sl-SI"/>
        </w:rPr>
        <w:t>, 5 – krat tedensko.</w:t>
      </w:r>
    </w:p>
    <w:p w14:paraId="2977C791" w14:textId="77777777" w:rsidR="00723ABD" w:rsidRPr="00723ABD" w:rsidRDefault="00723ABD" w:rsidP="00723ABD">
      <w:pPr>
        <w:pStyle w:val="Oznaenseznam"/>
        <w:numPr>
          <w:ilvl w:val="0"/>
          <w:numId w:val="0"/>
        </w:numPr>
        <w:ind w:left="360"/>
        <w:rPr>
          <w:rFonts w:ascii="Arial" w:hAnsi="Arial" w:cs="Arial"/>
          <w:lang w:val="sl-SI"/>
        </w:rPr>
      </w:pPr>
    </w:p>
    <w:p w14:paraId="05105DD4" w14:textId="77777777" w:rsidR="00852ADE" w:rsidRPr="00A873D1" w:rsidRDefault="00C85DDA" w:rsidP="00723ABD">
      <w:pPr>
        <w:pStyle w:val="Naslov2"/>
        <w:jc w:val="both"/>
        <w:rPr>
          <w:rFonts w:ascii="Arial" w:hAnsi="Arial" w:cs="Arial"/>
          <w:color w:val="auto"/>
          <w:sz w:val="20"/>
          <w:szCs w:val="20"/>
          <w:lang w:val="sl-SI"/>
        </w:rPr>
      </w:pPr>
      <w:r w:rsidRPr="00A873D1">
        <w:rPr>
          <w:rFonts w:ascii="Arial" w:hAnsi="Arial" w:cs="Arial"/>
          <w:color w:val="auto"/>
          <w:sz w:val="20"/>
          <w:szCs w:val="20"/>
          <w:lang w:val="sl-SI"/>
        </w:rPr>
        <w:t>SKLOP 6 – Zavod za prestajanje kazni zapora Maribor, Vošnjakova ulica 16, 2000 Maribor</w:t>
      </w:r>
    </w:p>
    <w:p w14:paraId="60E9FC45" w14:textId="77777777" w:rsidR="00723ABD" w:rsidRPr="001C2A7B" w:rsidRDefault="00723ABD" w:rsidP="00723ABD">
      <w:pPr>
        <w:rPr>
          <w:color w:val="FF0000"/>
          <w:sz w:val="20"/>
          <w:szCs w:val="20"/>
          <w:lang w:val="sl-SI"/>
        </w:rPr>
      </w:pPr>
    </w:p>
    <w:p w14:paraId="5FEC39EC" w14:textId="4ADD3CDB" w:rsidR="00852ADE" w:rsidRPr="009B6538" w:rsidRDefault="00C85DDA">
      <w:pPr>
        <w:rPr>
          <w:rFonts w:ascii="Arial" w:hAnsi="Arial" w:cs="Arial"/>
          <w:sz w:val="20"/>
          <w:szCs w:val="20"/>
          <w:lang w:val="sl-SI"/>
        </w:rPr>
      </w:pPr>
      <w:r w:rsidRPr="009B6538">
        <w:rPr>
          <w:rFonts w:ascii="Arial" w:hAnsi="Arial" w:cs="Arial"/>
          <w:sz w:val="20"/>
          <w:szCs w:val="20"/>
          <w:lang w:val="sl-SI"/>
        </w:rPr>
        <w:t xml:space="preserve">Kontaktna oseba za ogled prostorov: </w:t>
      </w:r>
      <w:r w:rsidR="00723ABD" w:rsidRPr="009B6538">
        <w:rPr>
          <w:rFonts w:ascii="Arial" w:hAnsi="Arial" w:cs="Arial"/>
          <w:sz w:val="20"/>
          <w:szCs w:val="20"/>
          <w:lang w:val="sl-SI"/>
        </w:rPr>
        <w:t xml:space="preserve">gospa </w:t>
      </w:r>
      <w:r w:rsidRPr="009B6538">
        <w:rPr>
          <w:rFonts w:ascii="Arial" w:hAnsi="Arial" w:cs="Arial"/>
          <w:sz w:val="20"/>
          <w:szCs w:val="20"/>
          <w:lang w:val="sl-SI"/>
        </w:rPr>
        <w:t>Miranda Osterc Zinrajh, tel. 02 300 85 44</w:t>
      </w:r>
    </w:p>
    <w:p w14:paraId="0476FD83" w14:textId="77777777" w:rsidR="00852ADE" w:rsidRPr="009B6538" w:rsidRDefault="00C85DDA">
      <w:pPr>
        <w:rPr>
          <w:rFonts w:ascii="Arial" w:hAnsi="Arial" w:cs="Arial"/>
          <w:sz w:val="20"/>
          <w:szCs w:val="20"/>
          <w:lang w:val="sl-SI"/>
        </w:rPr>
      </w:pPr>
      <w:r w:rsidRPr="009B6538">
        <w:rPr>
          <w:rFonts w:ascii="Arial" w:hAnsi="Arial" w:cs="Arial"/>
          <w:sz w:val="20"/>
          <w:szCs w:val="20"/>
          <w:lang w:val="sl-SI"/>
        </w:rPr>
        <w:t xml:space="preserve">Površina tal: 1.082,41 </w:t>
      </w:r>
      <w:proofErr w:type="spellStart"/>
      <w:r w:rsidRPr="009B6538">
        <w:rPr>
          <w:rFonts w:ascii="Arial" w:hAnsi="Arial" w:cs="Arial"/>
          <w:sz w:val="20"/>
          <w:szCs w:val="20"/>
          <w:lang w:val="sl-SI"/>
        </w:rPr>
        <w:t>m²</w:t>
      </w:r>
      <w:proofErr w:type="spellEnd"/>
    </w:p>
    <w:p w14:paraId="63E837D8" w14:textId="77777777" w:rsidR="00852ADE" w:rsidRPr="009B6538" w:rsidRDefault="00C85DDA">
      <w:pPr>
        <w:rPr>
          <w:rFonts w:ascii="Arial" w:hAnsi="Arial" w:cs="Arial"/>
          <w:sz w:val="20"/>
          <w:szCs w:val="20"/>
          <w:lang w:val="sl-SI"/>
        </w:rPr>
      </w:pPr>
      <w:r w:rsidRPr="009B6538">
        <w:rPr>
          <w:rFonts w:ascii="Arial" w:hAnsi="Arial" w:cs="Arial"/>
          <w:sz w:val="20"/>
          <w:szCs w:val="20"/>
          <w:lang w:val="sl-SI"/>
        </w:rPr>
        <w:t>Poslovni prostori:</w:t>
      </w:r>
    </w:p>
    <w:p w14:paraId="5EB34E95" w14:textId="4C41CB12" w:rsidR="00852ADE" w:rsidRPr="009B6538" w:rsidRDefault="00C85DDA" w:rsidP="00596814">
      <w:pPr>
        <w:jc w:val="both"/>
        <w:rPr>
          <w:rFonts w:ascii="Arial" w:hAnsi="Arial" w:cs="Arial"/>
          <w:sz w:val="20"/>
          <w:szCs w:val="20"/>
          <w:lang w:val="sl-SI"/>
        </w:rPr>
      </w:pPr>
      <w:r w:rsidRPr="009B6538">
        <w:rPr>
          <w:rFonts w:ascii="Arial" w:hAnsi="Arial" w:cs="Arial"/>
          <w:sz w:val="20"/>
          <w:szCs w:val="20"/>
          <w:lang w:val="sl-SI"/>
        </w:rPr>
        <w:t>pisarne (25), sanitarije (11), hodniki (2), stopnišči (2), čajne kuhinje (3), sejni sobi (2), soba za obiske, čakalnica</w:t>
      </w:r>
      <w:r w:rsidR="00A873D1">
        <w:rPr>
          <w:rFonts w:ascii="Arial" w:hAnsi="Arial" w:cs="Arial"/>
          <w:sz w:val="20"/>
          <w:szCs w:val="20"/>
          <w:lang w:val="sl-SI"/>
        </w:rPr>
        <w:t>, garderobi (2).</w:t>
      </w:r>
    </w:p>
    <w:p w14:paraId="1FDA804C" w14:textId="77777777" w:rsidR="00852ADE" w:rsidRDefault="00C85DDA">
      <w:pPr>
        <w:rPr>
          <w:rFonts w:ascii="Arial" w:hAnsi="Arial" w:cs="Arial"/>
          <w:sz w:val="20"/>
          <w:szCs w:val="20"/>
          <w:lang w:val="sl-SI"/>
        </w:rPr>
      </w:pPr>
      <w:r w:rsidRPr="009B6538">
        <w:rPr>
          <w:rFonts w:ascii="Arial" w:hAnsi="Arial" w:cs="Arial"/>
          <w:sz w:val="20"/>
          <w:szCs w:val="20"/>
          <w:lang w:val="sl-SI"/>
        </w:rPr>
        <w:t>Čas čiščenja: od 13.00 dalje, 5-krat tedensko, 4 ure dnevno.</w:t>
      </w:r>
    </w:p>
    <w:p w14:paraId="062B3199" w14:textId="429CB88B" w:rsidR="006418DD" w:rsidRDefault="006418DD">
      <w:pPr>
        <w:rPr>
          <w:rFonts w:ascii="Arial" w:hAnsi="Arial" w:cs="Arial"/>
          <w:sz w:val="20"/>
          <w:szCs w:val="20"/>
          <w:lang w:val="sl-SI"/>
        </w:rPr>
      </w:pPr>
      <w:r>
        <w:rPr>
          <w:rFonts w:ascii="Arial" w:hAnsi="Arial" w:cs="Arial"/>
          <w:sz w:val="20"/>
          <w:szCs w:val="20"/>
          <w:lang w:val="sl-SI"/>
        </w:rPr>
        <w:t>Posebnosti čiščenja:</w:t>
      </w:r>
    </w:p>
    <w:p w14:paraId="4113CBA3" w14:textId="69E89B37" w:rsidR="006418DD" w:rsidRDefault="006418DD" w:rsidP="00F51371">
      <w:pPr>
        <w:jc w:val="both"/>
        <w:rPr>
          <w:rFonts w:ascii="Arial" w:hAnsi="Arial" w:cs="Arial"/>
          <w:sz w:val="20"/>
          <w:szCs w:val="20"/>
          <w:lang w:val="sl-SI"/>
        </w:rPr>
      </w:pPr>
      <w:r w:rsidRPr="006418DD">
        <w:rPr>
          <w:rFonts w:ascii="Arial" w:hAnsi="Arial" w:cs="Arial"/>
          <w:sz w:val="20"/>
          <w:szCs w:val="20"/>
          <w:lang w:val="sl-SI"/>
        </w:rPr>
        <w:t>Generalno čiščenje se bo izvajalo predvidoma v mesecu januarju in mesecu juniju, s pričetkom v petek popoldan in zaključkom v soboto (dan določita uporabnik in izvajalec v pisni obliki naknadno in v skladu s hišnim redom posameznega uporabnika).</w:t>
      </w:r>
    </w:p>
    <w:p w14:paraId="41000E72" w14:textId="77777777" w:rsidR="00596814" w:rsidRPr="009B6538" w:rsidRDefault="00596814">
      <w:pPr>
        <w:rPr>
          <w:rFonts w:ascii="Arial" w:hAnsi="Arial" w:cs="Arial"/>
          <w:sz w:val="20"/>
          <w:szCs w:val="20"/>
          <w:lang w:val="sl-SI"/>
        </w:rPr>
      </w:pPr>
    </w:p>
    <w:p w14:paraId="1C78B91B" w14:textId="77777777" w:rsidR="00852ADE" w:rsidRPr="00060F36" w:rsidRDefault="00C85DDA" w:rsidP="00723ABD">
      <w:pPr>
        <w:pStyle w:val="Naslov2"/>
        <w:jc w:val="both"/>
        <w:rPr>
          <w:rFonts w:ascii="Arial" w:hAnsi="Arial" w:cs="Arial"/>
          <w:color w:val="auto"/>
          <w:sz w:val="20"/>
          <w:szCs w:val="20"/>
          <w:lang w:val="sl-SI"/>
        </w:rPr>
      </w:pPr>
      <w:r w:rsidRPr="00060F36">
        <w:rPr>
          <w:rFonts w:ascii="Arial" w:hAnsi="Arial" w:cs="Arial"/>
          <w:color w:val="auto"/>
          <w:sz w:val="20"/>
          <w:szCs w:val="20"/>
          <w:lang w:val="sl-SI"/>
        </w:rPr>
        <w:t>SKLOP 7 – Zavod za prestajanje kazni zapora Maribor – Oddelek Murska Sobota, Sodna ulica 2, 9000 Murska Sobota</w:t>
      </w:r>
    </w:p>
    <w:p w14:paraId="03545ED5" w14:textId="77777777" w:rsidR="00723ABD" w:rsidRPr="009B6538" w:rsidRDefault="00723ABD" w:rsidP="00723ABD">
      <w:pPr>
        <w:rPr>
          <w:sz w:val="20"/>
          <w:szCs w:val="20"/>
          <w:lang w:val="sl-SI"/>
        </w:rPr>
      </w:pPr>
    </w:p>
    <w:p w14:paraId="5E61FDF3" w14:textId="30CBB42A" w:rsidR="00852ADE" w:rsidRPr="009B6538" w:rsidRDefault="00C85DDA">
      <w:pPr>
        <w:rPr>
          <w:rFonts w:ascii="Arial" w:hAnsi="Arial" w:cs="Arial"/>
          <w:sz w:val="20"/>
          <w:szCs w:val="20"/>
          <w:lang w:val="sl-SI"/>
        </w:rPr>
      </w:pPr>
      <w:r w:rsidRPr="009B6538">
        <w:rPr>
          <w:rFonts w:ascii="Arial" w:hAnsi="Arial" w:cs="Arial"/>
          <w:sz w:val="20"/>
          <w:szCs w:val="20"/>
          <w:lang w:val="sl-SI"/>
        </w:rPr>
        <w:t xml:space="preserve">Kontaktna oseba za ogled prostorov: </w:t>
      </w:r>
      <w:r w:rsidR="00723ABD" w:rsidRPr="009B6538">
        <w:rPr>
          <w:rFonts w:ascii="Arial" w:hAnsi="Arial" w:cs="Arial"/>
          <w:sz w:val="20"/>
          <w:szCs w:val="20"/>
          <w:lang w:val="sl-SI"/>
        </w:rPr>
        <w:t xml:space="preserve">gospod </w:t>
      </w:r>
      <w:r w:rsidRPr="009B6538">
        <w:rPr>
          <w:rFonts w:ascii="Arial" w:hAnsi="Arial" w:cs="Arial"/>
          <w:sz w:val="20"/>
          <w:szCs w:val="20"/>
          <w:lang w:val="sl-SI"/>
        </w:rPr>
        <w:t>Simon Magdič, tel. 02 530 81 51</w:t>
      </w:r>
    </w:p>
    <w:p w14:paraId="70583581" w14:textId="77777777" w:rsidR="00852ADE" w:rsidRPr="009B6538" w:rsidRDefault="00C85DDA">
      <w:pPr>
        <w:rPr>
          <w:rFonts w:ascii="Arial" w:hAnsi="Arial" w:cs="Arial"/>
          <w:sz w:val="20"/>
          <w:szCs w:val="20"/>
          <w:lang w:val="sl-SI"/>
        </w:rPr>
      </w:pPr>
      <w:r w:rsidRPr="009B6538">
        <w:rPr>
          <w:rFonts w:ascii="Arial" w:hAnsi="Arial" w:cs="Arial"/>
          <w:sz w:val="20"/>
          <w:szCs w:val="20"/>
          <w:lang w:val="sl-SI"/>
        </w:rPr>
        <w:t xml:space="preserve">Površina tal: 225 </w:t>
      </w:r>
      <w:proofErr w:type="spellStart"/>
      <w:r w:rsidRPr="009B6538">
        <w:rPr>
          <w:rFonts w:ascii="Arial" w:hAnsi="Arial" w:cs="Arial"/>
          <w:sz w:val="20"/>
          <w:szCs w:val="20"/>
          <w:lang w:val="sl-SI"/>
        </w:rPr>
        <w:t>m²</w:t>
      </w:r>
      <w:proofErr w:type="spellEnd"/>
    </w:p>
    <w:p w14:paraId="03099B17" w14:textId="77777777" w:rsidR="00852ADE" w:rsidRPr="009B6538" w:rsidRDefault="00C85DDA">
      <w:pPr>
        <w:rPr>
          <w:rFonts w:ascii="Arial" w:hAnsi="Arial" w:cs="Arial"/>
          <w:sz w:val="20"/>
          <w:szCs w:val="20"/>
          <w:lang w:val="sl-SI"/>
        </w:rPr>
      </w:pPr>
      <w:r w:rsidRPr="009B6538">
        <w:rPr>
          <w:rFonts w:ascii="Arial" w:hAnsi="Arial" w:cs="Arial"/>
          <w:sz w:val="20"/>
          <w:szCs w:val="20"/>
          <w:lang w:val="sl-SI"/>
        </w:rPr>
        <w:t>Poslovni prostori:</w:t>
      </w:r>
    </w:p>
    <w:p w14:paraId="228F7356" w14:textId="65C27D36" w:rsidR="00852ADE" w:rsidRPr="009B6538" w:rsidRDefault="00C85DDA" w:rsidP="00596814">
      <w:pPr>
        <w:jc w:val="both"/>
        <w:rPr>
          <w:rFonts w:ascii="Arial" w:hAnsi="Arial" w:cs="Arial"/>
          <w:sz w:val="20"/>
          <w:szCs w:val="20"/>
          <w:lang w:val="sl-SI"/>
        </w:rPr>
      </w:pPr>
      <w:r w:rsidRPr="009B6538">
        <w:rPr>
          <w:rFonts w:ascii="Arial" w:hAnsi="Arial" w:cs="Arial"/>
          <w:sz w:val="20"/>
          <w:szCs w:val="20"/>
          <w:lang w:val="sl-SI"/>
        </w:rPr>
        <w:t>pisarne (8), sanitarije (2), sejna soba</w:t>
      </w:r>
      <w:r w:rsidR="00060F36">
        <w:rPr>
          <w:rFonts w:ascii="Arial" w:hAnsi="Arial" w:cs="Arial"/>
          <w:sz w:val="20"/>
          <w:szCs w:val="20"/>
          <w:lang w:val="sl-SI"/>
        </w:rPr>
        <w:t xml:space="preserve"> z čajno kuhinjo</w:t>
      </w:r>
      <w:r w:rsidRPr="009B6538">
        <w:rPr>
          <w:rFonts w:ascii="Arial" w:hAnsi="Arial" w:cs="Arial"/>
          <w:sz w:val="20"/>
          <w:szCs w:val="20"/>
          <w:lang w:val="sl-SI"/>
        </w:rPr>
        <w:t>, soba za obiske, soba za obiske s pregrado, hodniki (4), stopnišče, garderoba.</w:t>
      </w:r>
    </w:p>
    <w:p w14:paraId="744863A3" w14:textId="4F658AAE" w:rsidR="00852ADE" w:rsidRDefault="00C85DDA">
      <w:pPr>
        <w:rPr>
          <w:rFonts w:ascii="Arial" w:hAnsi="Arial" w:cs="Arial"/>
          <w:sz w:val="20"/>
          <w:szCs w:val="20"/>
          <w:lang w:val="sl-SI"/>
        </w:rPr>
      </w:pPr>
      <w:r w:rsidRPr="009B6538">
        <w:rPr>
          <w:rFonts w:ascii="Arial" w:hAnsi="Arial" w:cs="Arial"/>
          <w:sz w:val="20"/>
          <w:szCs w:val="20"/>
          <w:lang w:val="sl-SI"/>
        </w:rPr>
        <w:t>Čas čiščenja: 3-krat tedensko po 4 ure</w:t>
      </w:r>
      <w:r w:rsidR="006418DD">
        <w:rPr>
          <w:rFonts w:ascii="Arial" w:hAnsi="Arial" w:cs="Arial"/>
          <w:sz w:val="20"/>
          <w:szCs w:val="20"/>
          <w:lang w:val="sl-SI"/>
        </w:rPr>
        <w:t>, od 1</w:t>
      </w:r>
      <w:r w:rsidR="00060F36">
        <w:rPr>
          <w:rFonts w:ascii="Arial" w:hAnsi="Arial" w:cs="Arial"/>
          <w:sz w:val="20"/>
          <w:szCs w:val="20"/>
          <w:lang w:val="sl-SI"/>
        </w:rPr>
        <w:t>5</w:t>
      </w:r>
      <w:r w:rsidR="006418DD">
        <w:rPr>
          <w:rFonts w:ascii="Arial" w:hAnsi="Arial" w:cs="Arial"/>
          <w:sz w:val="20"/>
          <w:szCs w:val="20"/>
          <w:lang w:val="sl-SI"/>
        </w:rPr>
        <w:t>.00 ure dalje.</w:t>
      </w:r>
    </w:p>
    <w:p w14:paraId="68AF645D" w14:textId="77777777" w:rsidR="00596814" w:rsidRPr="009B6538" w:rsidRDefault="00596814">
      <w:pPr>
        <w:rPr>
          <w:rFonts w:ascii="Arial" w:hAnsi="Arial" w:cs="Arial"/>
          <w:sz w:val="20"/>
          <w:szCs w:val="20"/>
          <w:lang w:val="sl-SI"/>
        </w:rPr>
      </w:pPr>
    </w:p>
    <w:p w14:paraId="18235A4E" w14:textId="31DDAC4E" w:rsidR="00852ADE" w:rsidRPr="00B528DE" w:rsidRDefault="00C85DDA" w:rsidP="00723ABD">
      <w:pPr>
        <w:pStyle w:val="Naslov2"/>
        <w:jc w:val="both"/>
        <w:rPr>
          <w:rFonts w:ascii="Arial" w:hAnsi="Arial" w:cs="Arial"/>
          <w:color w:val="auto"/>
          <w:sz w:val="20"/>
          <w:szCs w:val="20"/>
          <w:lang w:val="sl-SI"/>
        </w:rPr>
      </w:pPr>
      <w:r w:rsidRPr="00B528DE">
        <w:rPr>
          <w:rFonts w:ascii="Arial" w:hAnsi="Arial" w:cs="Arial"/>
          <w:color w:val="auto"/>
          <w:sz w:val="20"/>
          <w:szCs w:val="20"/>
          <w:lang w:val="sl-SI"/>
        </w:rPr>
        <w:t>SKLOP 8 – Zavod za prestajanje kazni zapora Maribor – odprti oddelek Rogoza, Na pristavo 22, 2204 Miklavž na Dravskem polju</w:t>
      </w:r>
    </w:p>
    <w:p w14:paraId="39D825A7" w14:textId="77777777" w:rsidR="00723ABD" w:rsidRPr="009B6538" w:rsidRDefault="00723ABD" w:rsidP="00723ABD">
      <w:pPr>
        <w:rPr>
          <w:sz w:val="20"/>
          <w:szCs w:val="20"/>
          <w:lang w:val="sl-SI"/>
        </w:rPr>
      </w:pPr>
    </w:p>
    <w:p w14:paraId="1F4C2001" w14:textId="5603B7C8" w:rsidR="00852ADE" w:rsidRPr="009B6538" w:rsidRDefault="00C85DDA">
      <w:pPr>
        <w:rPr>
          <w:rFonts w:ascii="Arial" w:hAnsi="Arial" w:cs="Arial"/>
          <w:sz w:val="20"/>
          <w:szCs w:val="20"/>
          <w:lang w:val="sl-SI"/>
        </w:rPr>
      </w:pPr>
      <w:r w:rsidRPr="009B6538">
        <w:rPr>
          <w:rFonts w:ascii="Arial" w:hAnsi="Arial" w:cs="Arial"/>
          <w:sz w:val="20"/>
          <w:szCs w:val="20"/>
          <w:lang w:val="sl-SI"/>
        </w:rPr>
        <w:t xml:space="preserve">Kontaktna oseba za ogled prostorov: </w:t>
      </w:r>
      <w:r w:rsidR="00723ABD" w:rsidRPr="009B6538">
        <w:rPr>
          <w:rFonts w:ascii="Arial" w:hAnsi="Arial" w:cs="Arial"/>
          <w:sz w:val="20"/>
          <w:szCs w:val="20"/>
          <w:lang w:val="sl-SI"/>
        </w:rPr>
        <w:t xml:space="preserve">gospa </w:t>
      </w:r>
      <w:r w:rsidRPr="009B6538">
        <w:rPr>
          <w:rFonts w:ascii="Arial" w:hAnsi="Arial" w:cs="Arial"/>
          <w:sz w:val="20"/>
          <w:szCs w:val="20"/>
          <w:lang w:val="sl-SI"/>
        </w:rPr>
        <w:t>Jožica Benčič, tel. 02 300 86 71</w:t>
      </w:r>
    </w:p>
    <w:p w14:paraId="46748CA5" w14:textId="77777777" w:rsidR="00852ADE" w:rsidRPr="009B6538" w:rsidRDefault="00C85DDA">
      <w:pPr>
        <w:rPr>
          <w:rFonts w:ascii="Arial" w:hAnsi="Arial" w:cs="Arial"/>
          <w:sz w:val="20"/>
          <w:szCs w:val="20"/>
          <w:lang w:val="sl-SI"/>
        </w:rPr>
      </w:pPr>
      <w:r w:rsidRPr="009B6538">
        <w:rPr>
          <w:rFonts w:ascii="Arial" w:hAnsi="Arial" w:cs="Arial"/>
          <w:sz w:val="20"/>
          <w:szCs w:val="20"/>
          <w:lang w:val="sl-SI"/>
        </w:rPr>
        <w:lastRenderedPageBreak/>
        <w:t xml:space="preserve">Površina tal: 249,5 </w:t>
      </w:r>
      <w:proofErr w:type="spellStart"/>
      <w:r w:rsidRPr="009B6538">
        <w:rPr>
          <w:rFonts w:ascii="Arial" w:hAnsi="Arial" w:cs="Arial"/>
          <w:sz w:val="20"/>
          <w:szCs w:val="20"/>
          <w:lang w:val="sl-SI"/>
        </w:rPr>
        <w:t>m²</w:t>
      </w:r>
      <w:proofErr w:type="spellEnd"/>
    </w:p>
    <w:p w14:paraId="00447E52" w14:textId="77777777" w:rsidR="00852ADE" w:rsidRPr="009B6538" w:rsidRDefault="00C85DDA">
      <w:pPr>
        <w:rPr>
          <w:rFonts w:ascii="Arial" w:hAnsi="Arial" w:cs="Arial"/>
          <w:sz w:val="20"/>
          <w:szCs w:val="20"/>
          <w:lang w:val="sl-SI"/>
        </w:rPr>
      </w:pPr>
      <w:r w:rsidRPr="009B6538">
        <w:rPr>
          <w:rFonts w:ascii="Arial" w:hAnsi="Arial" w:cs="Arial"/>
          <w:sz w:val="20"/>
          <w:szCs w:val="20"/>
          <w:lang w:val="sl-SI"/>
        </w:rPr>
        <w:t>Poslovni prostori:</w:t>
      </w:r>
    </w:p>
    <w:p w14:paraId="3DC2B54C" w14:textId="77777777" w:rsidR="00596814" w:rsidRDefault="00C85DDA" w:rsidP="00596814">
      <w:pPr>
        <w:jc w:val="both"/>
        <w:rPr>
          <w:rFonts w:ascii="Arial" w:hAnsi="Arial" w:cs="Arial"/>
          <w:sz w:val="20"/>
          <w:szCs w:val="20"/>
          <w:lang w:val="sl-SI"/>
        </w:rPr>
      </w:pPr>
      <w:r w:rsidRPr="00F9287A">
        <w:rPr>
          <w:rFonts w:ascii="Arial" w:hAnsi="Arial" w:cs="Arial"/>
          <w:sz w:val="20"/>
          <w:szCs w:val="20"/>
          <w:u w:val="single"/>
          <w:lang w:val="sl-SI"/>
        </w:rPr>
        <w:t>Upravna zgradba</w:t>
      </w:r>
      <w:r w:rsidRPr="009B6538">
        <w:rPr>
          <w:rFonts w:ascii="Arial" w:hAnsi="Arial" w:cs="Arial"/>
          <w:sz w:val="20"/>
          <w:szCs w:val="20"/>
          <w:lang w:val="sl-SI"/>
        </w:rPr>
        <w:t xml:space="preserve">: pisarne (2), sanitarije (2), sejna soba, čajna kuhinja, fotokopirnica, arhivska soba, hodniki (3), stopnišče. </w:t>
      </w:r>
    </w:p>
    <w:p w14:paraId="55E2A348" w14:textId="77777777" w:rsidR="00596814" w:rsidRDefault="00C85DDA" w:rsidP="00596814">
      <w:pPr>
        <w:jc w:val="both"/>
        <w:rPr>
          <w:rFonts w:ascii="Arial" w:hAnsi="Arial" w:cs="Arial"/>
          <w:sz w:val="20"/>
          <w:szCs w:val="20"/>
          <w:lang w:val="sl-SI"/>
        </w:rPr>
      </w:pPr>
      <w:r w:rsidRPr="00F9287A">
        <w:rPr>
          <w:rFonts w:ascii="Arial" w:hAnsi="Arial" w:cs="Arial"/>
          <w:sz w:val="20"/>
          <w:szCs w:val="20"/>
          <w:u w:val="single"/>
          <w:lang w:val="sl-SI"/>
        </w:rPr>
        <w:t>Ambasada</w:t>
      </w:r>
      <w:r w:rsidRPr="009B6538">
        <w:rPr>
          <w:rFonts w:ascii="Arial" w:hAnsi="Arial" w:cs="Arial"/>
          <w:sz w:val="20"/>
          <w:szCs w:val="20"/>
          <w:lang w:val="sl-SI"/>
        </w:rPr>
        <w:t xml:space="preserve">: pisarne (3), sanitarije in tuš, hodniki (2). </w:t>
      </w:r>
    </w:p>
    <w:p w14:paraId="5EAEC43D" w14:textId="71B207D0" w:rsidR="00852ADE" w:rsidRPr="009B6538" w:rsidRDefault="00C85DDA" w:rsidP="00596814">
      <w:pPr>
        <w:jc w:val="both"/>
        <w:rPr>
          <w:rFonts w:ascii="Arial" w:hAnsi="Arial" w:cs="Arial"/>
          <w:sz w:val="20"/>
          <w:szCs w:val="20"/>
          <w:lang w:val="sl-SI"/>
        </w:rPr>
      </w:pPr>
      <w:r w:rsidRPr="00F9287A">
        <w:rPr>
          <w:rFonts w:ascii="Arial" w:hAnsi="Arial" w:cs="Arial"/>
          <w:sz w:val="20"/>
          <w:szCs w:val="20"/>
          <w:u w:val="single"/>
          <w:lang w:val="sl-SI"/>
        </w:rPr>
        <w:t>Prostori PP</w:t>
      </w:r>
      <w:r w:rsidRPr="009B6538">
        <w:rPr>
          <w:rFonts w:ascii="Arial" w:hAnsi="Arial" w:cs="Arial"/>
          <w:sz w:val="20"/>
          <w:szCs w:val="20"/>
          <w:lang w:val="sl-SI"/>
        </w:rPr>
        <w:t>: pisarne (2), sanitarije in tuš, sejna soba s čajno kuhinjo, hodniki (2), garderoba.</w:t>
      </w:r>
    </w:p>
    <w:p w14:paraId="71AB37B1" w14:textId="1760C2AD" w:rsidR="00852ADE" w:rsidRDefault="00C85DDA">
      <w:pPr>
        <w:rPr>
          <w:rFonts w:ascii="Arial" w:hAnsi="Arial" w:cs="Arial"/>
          <w:sz w:val="20"/>
          <w:szCs w:val="20"/>
          <w:lang w:val="sl-SI"/>
        </w:rPr>
      </w:pPr>
      <w:r w:rsidRPr="009B6538">
        <w:rPr>
          <w:rFonts w:ascii="Arial" w:hAnsi="Arial" w:cs="Arial"/>
          <w:sz w:val="20"/>
          <w:szCs w:val="20"/>
          <w:lang w:val="sl-SI"/>
        </w:rPr>
        <w:t>Čas čiščenja: 2-krat tedensko</w:t>
      </w:r>
      <w:r w:rsidR="00B528DE">
        <w:rPr>
          <w:rFonts w:ascii="Arial" w:hAnsi="Arial" w:cs="Arial"/>
          <w:sz w:val="20"/>
          <w:szCs w:val="20"/>
          <w:lang w:val="sl-SI"/>
        </w:rPr>
        <w:t xml:space="preserve"> (ponedeljek in četrtek)</w:t>
      </w:r>
      <w:r w:rsidRPr="009B6538">
        <w:rPr>
          <w:rFonts w:ascii="Arial" w:hAnsi="Arial" w:cs="Arial"/>
          <w:sz w:val="20"/>
          <w:szCs w:val="20"/>
          <w:lang w:val="sl-SI"/>
        </w:rPr>
        <w:t xml:space="preserve"> po 4 ure</w:t>
      </w:r>
      <w:r w:rsidR="006418DD">
        <w:rPr>
          <w:rFonts w:ascii="Arial" w:hAnsi="Arial" w:cs="Arial"/>
          <w:sz w:val="20"/>
          <w:szCs w:val="20"/>
          <w:lang w:val="sl-SI"/>
        </w:rPr>
        <w:t>,</w:t>
      </w:r>
      <w:r w:rsidRPr="009B6538">
        <w:rPr>
          <w:rFonts w:ascii="Arial" w:hAnsi="Arial" w:cs="Arial"/>
          <w:sz w:val="20"/>
          <w:szCs w:val="20"/>
          <w:lang w:val="sl-SI"/>
        </w:rPr>
        <w:t xml:space="preserve"> od</w:t>
      </w:r>
      <w:r w:rsidR="00B528DE">
        <w:rPr>
          <w:rFonts w:ascii="Arial" w:hAnsi="Arial" w:cs="Arial"/>
          <w:sz w:val="20"/>
          <w:szCs w:val="20"/>
          <w:lang w:val="sl-SI"/>
        </w:rPr>
        <w:t xml:space="preserve"> 11.00 do 15.00.</w:t>
      </w:r>
    </w:p>
    <w:p w14:paraId="0DE01B7D" w14:textId="77777777" w:rsidR="00F9287A" w:rsidRPr="009B6538" w:rsidRDefault="00F9287A">
      <w:pPr>
        <w:rPr>
          <w:rFonts w:ascii="Arial" w:hAnsi="Arial" w:cs="Arial"/>
          <w:sz w:val="20"/>
          <w:szCs w:val="20"/>
          <w:lang w:val="sl-SI"/>
        </w:rPr>
      </w:pPr>
    </w:p>
    <w:p w14:paraId="6D415375" w14:textId="325B16C1" w:rsidR="005B17AA" w:rsidRPr="00596814" w:rsidRDefault="005B17AA">
      <w:pPr>
        <w:rPr>
          <w:rFonts w:ascii="Arial" w:hAnsi="Arial" w:cs="Arial"/>
          <w:b/>
          <w:bCs/>
          <w:sz w:val="20"/>
          <w:szCs w:val="20"/>
          <w:lang w:val="sl-SI"/>
        </w:rPr>
      </w:pPr>
      <w:r w:rsidRPr="00596814">
        <w:rPr>
          <w:rFonts w:ascii="Arial" w:hAnsi="Arial" w:cs="Arial"/>
          <w:b/>
          <w:bCs/>
          <w:sz w:val="20"/>
          <w:szCs w:val="20"/>
          <w:lang w:val="sl-SI"/>
        </w:rPr>
        <w:t>OPIS DODATNIH STORITEV</w:t>
      </w:r>
    </w:p>
    <w:p w14:paraId="111C5DC5" w14:textId="77777777" w:rsidR="005B17AA" w:rsidRPr="005B17AA" w:rsidRDefault="005B17AA" w:rsidP="005B17AA">
      <w:pPr>
        <w:rPr>
          <w:rFonts w:ascii="Arial" w:hAnsi="Arial" w:cs="Arial"/>
          <w:sz w:val="20"/>
          <w:szCs w:val="20"/>
          <w:lang w:val="sl-SI"/>
        </w:rPr>
      </w:pPr>
      <w:r w:rsidRPr="005B17AA">
        <w:rPr>
          <w:rFonts w:ascii="Arial" w:hAnsi="Arial" w:cs="Arial"/>
          <w:sz w:val="20"/>
          <w:szCs w:val="20"/>
          <w:lang w:val="sl-SI"/>
        </w:rPr>
        <w:t>GENERALNO ČIŠČENJE</w:t>
      </w:r>
    </w:p>
    <w:p w14:paraId="60A486BB" w14:textId="77777777" w:rsidR="00DC51A6" w:rsidRDefault="00DC51A6" w:rsidP="005B17AA">
      <w:pPr>
        <w:jc w:val="both"/>
        <w:rPr>
          <w:rFonts w:ascii="Arial" w:hAnsi="Arial" w:cs="Arial"/>
          <w:sz w:val="20"/>
          <w:szCs w:val="20"/>
          <w:lang w:val="sl-SI"/>
        </w:rPr>
      </w:pPr>
      <w:bookmarkStart w:id="0" w:name="_Hlk225871916"/>
      <w:r w:rsidRPr="00DC51A6">
        <w:rPr>
          <w:rFonts w:ascii="Arial" w:hAnsi="Arial" w:cs="Arial"/>
          <w:sz w:val="20"/>
          <w:szCs w:val="20"/>
          <w:lang w:val="sl-SI"/>
        </w:rPr>
        <w:t>Generalno čiščenje se izvaja 2-krat letno, skupaj 6-krat v celotnem pogodbenem obdobju 36 mesecev po potrebi in naročilu uporabnika.</w:t>
      </w:r>
    </w:p>
    <w:bookmarkEnd w:id="0"/>
    <w:p w14:paraId="043BA9F8" w14:textId="7872A157" w:rsidR="005B17AA" w:rsidRPr="005B17AA" w:rsidRDefault="005B17AA" w:rsidP="005B17AA">
      <w:pPr>
        <w:jc w:val="both"/>
        <w:rPr>
          <w:rFonts w:ascii="Arial" w:hAnsi="Arial" w:cs="Arial"/>
          <w:sz w:val="20"/>
          <w:szCs w:val="20"/>
          <w:lang w:val="sl-SI"/>
        </w:rPr>
      </w:pPr>
      <w:r w:rsidRPr="005B17AA">
        <w:rPr>
          <w:rFonts w:ascii="Arial" w:hAnsi="Arial" w:cs="Arial"/>
          <w:sz w:val="20"/>
          <w:szCs w:val="20"/>
          <w:lang w:val="sl-SI"/>
        </w:rPr>
        <w:t>Generalno čiščenje se opravi po predhodnem dogovoru med kontaktno osebo naročnika oziroma uporabnika in kontaktno osebo izvajalca čiščenja.</w:t>
      </w:r>
    </w:p>
    <w:p w14:paraId="7FF442F1" w14:textId="77777777" w:rsidR="005B17AA" w:rsidRPr="005B17AA" w:rsidRDefault="005B17AA" w:rsidP="005B17AA">
      <w:pPr>
        <w:jc w:val="both"/>
        <w:rPr>
          <w:rFonts w:ascii="Arial" w:hAnsi="Arial" w:cs="Arial"/>
          <w:sz w:val="20"/>
          <w:szCs w:val="20"/>
          <w:lang w:val="sl-SI"/>
        </w:rPr>
      </w:pPr>
      <w:r w:rsidRPr="005B17AA">
        <w:rPr>
          <w:rFonts w:ascii="Arial" w:hAnsi="Arial" w:cs="Arial"/>
          <w:sz w:val="20"/>
          <w:szCs w:val="20"/>
          <w:lang w:val="sl-SI"/>
        </w:rPr>
        <w:t>Izvajalec mora pred izvedbo generalnega čiščenja pripraviti terminski plan generalnega čiščenja, ki ga najmanj 10 dni pred začetkom izvajanja del posreduje v potrditev kontaktni osebi naročnika.</w:t>
      </w:r>
    </w:p>
    <w:p w14:paraId="58B90C10" w14:textId="77777777" w:rsidR="005B17AA" w:rsidRPr="005B17AA" w:rsidRDefault="005B17AA" w:rsidP="005B17AA">
      <w:pPr>
        <w:jc w:val="both"/>
        <w:rPr>
          <w:rFonts w:ascii="Arial" w:hAnsi="Arial" w:cs="Arial"/>
          <w:sz w:val="20"/>
          <w:szCs w:val="20"/>
          <w:lang w:val="sl-SI"/>
        </w:rPr>
      </w:pPr>
      <w:r w:rsidRPr="005B17AA">
        <w:rPr>
          <w:rFonts w:ascii="Arial" w:hAnsi="Arial" w:cs="Arial"/>
          <w:sz w:val="20"/>
          <w:szCs w:val="20"/>
          <w:lang w:val="sl-SI"/>
        </w:rPr>
        <w:t>Kontaktna oseba naročnika po elektronski pošti posreduje izvajalcu seznam storitev, ki jih je potrebno opraviti v okviru generalnega čiščenja.</w:t>
      </w:r>
    </w:p>
    <w:p w14:paraId="4E10AD09" w14:textId="77777777" w:rsidR="005B17AA" w:rsidRPr="005B17AA" w:rsidRDefault="005B17AA" w:rsidP="005B17AA">
      <w:pPr>
        <w:jc w:val="both"/>
        <w:rPr>
          <w:rFonts w:ascii="Arial" w:hAnsi="Arial" w:cs="Arial"/>
          <w:sz w:val="20"/>
          <w:szCs w:val="20"/>
          <w:lang w:val="sl-SI"/>
        </w:rPr>
      </w:pPr>
      <w:r w:rsidRPr="005B17AA">
        <w:rPr>
          <w:rFonts w:ascii="Arial" w:hAnsi="Arial" w:cs="Arial"/>
          <w:sz w:val="20"/>
          <w:szCs w:val="20"/>
          <w:lang w:val="sl-SI"/>
        </w:rPr>
        <w:t>Izvajalec mora najmanj 2 delovna dneva pred začetkom generalnega čiščenja naročniku posredovati naslednje podatke:</w:t>
      </w:r>
    </w:p>
    <w:p w14:paraId="70CB0955" w14:textId="77777777" w:rsidR="005B17AA" w:rsidRPr="005B17AA" w:rsidRDefault="005B17AA" w:rsidP="005B17AA">
      <w:pPr>
        <w:numPr>
          <w:ilvl w:val="0"/>
          <w:numId w:val="24"/>
        </w:numPr>
        <w:jc w:val="both"/>
        <w:rPr>
          <w:rFonts w:ascii="Arial" w:hAnsi="Arial" w:cs="Arial"/>
          <w:sz w:val="20"/>
          <w:szCs w:val="20"/>
          <w:lang w:val="sl-SI"/>
        </w:rPr>
      </w:pPr>
      <w:r w:rsidRPr="005B17AA">
        <w:rPr>
          <w:rFonts w:ascii="Arial" w:hAnsi="Arial" w:cs="Arial"/>
          <w:sz w:val="20"/>
          <w:szCs w:val="20"/>
          <w:lang w:val="sl-SI"/>
        </w:rPr>
        <w:t>število čistilcev, ki bodo izvajali generalno čiščenje,</w:t>
      </w:r>
    </w:p>
    <w:p w14:paraId="383204A1" w14:textId="77777777" w:rsidR="005B17AA" w:rsidRPr="005B17AA" w:rsidRDefault="005B17AA" w:rsidP="005B17AA">
      <w:pPr>
        <w:numPr>
          <w:ilvl w:val="0"/>
          <w:numId w:val="24"/>
        </w:numPr>
        <w:jc w:val="both"/>
        <w:rPr>
          <w:rFonts w:ascii="Arial" w:hAnsi="Arial" w:cs="Arial"/>
          <w:sz w:val="20"/>
          <w:szCs w:val="20"/>
          <w:lang w:val="sl-SI"/>
        </w:rPr>
      </w:pPr>
      <w:r w:rsidRPr="005B17AA">
        <w:rPr>
          <w:rFonts w:ascii="Arial" w:hAnsi="Arial" w:cs="Arial"/>
          <w:sz w:val="20"/>
          <w:szCs w:val="20"/>
          <w:lang w:val="sl-SI"/>
        </w:rPr>
        <w:t>predviden čas trajanja del,</w:t>
      </w:r>
    </w:p>
    <w:p w14:paraId="71E86CFA" w14:textId="77777777" w:rsidR="005B17AA" w:rsidRPr="005B17AA" w:rsidRDefault="005B17AA" w:rsidP="005B17AA">
      <w:pPr>
        <w:numPr>
          <w:ilvl w:val="0"/>
          <w:numId w:val="24"/>
        </w:numPr>
        <w:jc w:val="both"/>
        <w:rPr>
          <w:rFonts w:ascii="Arial" w:hAnsi="Arial" w:cs="Arial"/>
          <w:sz w:val="20"/>
          <w:szCs w:val="20"/>
          <w:lang w:val="sl-SI"/>
        </w:rPr>
      </w:pPr>
      <w:r w:rsidRPr="005B17AA">
        <w:rPr>
          <w:rFonts w:ascii="Arial" w:hAnsi="Arial" w:cs="Arial"/>
          <w:sz w:val="20"/>
          <w:szCs w:val="20"/>
          <w:lang w:val="sl-SI"/>
        </w:rPr>
        <w:t>razpored izvajanja del po posameznih prostorih oziroma delih objekta.</w:t>
      </w:r>
    </w:p>
    <w:p w14:paraId="7CA9A083" w14:textId="77777777" w:rsidR="005B17AA" w:rsidRPr="005B17AA" w:rsidRDefault="005B17AA" w:rsidP="005B17AA">
      <w:pPr>
        <w:jc w:val="both"/>
        <w:rPr>
          <w:rFonts w:ascii="Arial" w:hAnsi="Arial" w:cs="Arial"/>
          <w:sz w:val="20"/>
          <w:szCs w:val="20"/>
          <w:lang w:val="sl-SI"/>
        </w:rPr>
      </w:pPr>
      <w:r w:rsidRPr="005B17AA">
        <w:rPr>
          <w:rFonts w:ascii="Arial" w:hAnsi="Arial" w:cs="Arial"/>
          <w:sz w:val="20"/>
          <w:szCs w:val="20"/>
          <w:lang w:val="sl-SI"/>
        </w:rPr>
        <w:t>Kadri, ki bodo izvajali generalno čiščenje, morajo biti ustrezno usposobljeni za izvajanje del, zlasti za:</w:t>
      </w:r>
    </w:p>
    <w:p w14:paraId="127FBECC" w14:textId="77777777" w:rsidR="005B17AA" w:rsidRPr="005B17AA" w:rsidRDefault="005B17AA" w:rsidP="005B17AA">
      <w:pPr>
        <w:numPr>
          <w:ilvl w:val="0"/>
          <w:numId w:val="25"/>
        </w:numPr>
        <w:rPr>
          <w:rFonts w:ascii="Arial" w:hAnsi="Arial" w:cs="Arial"/>
          <w:sz w:val="20"/>
          <w:szCs w:val="20"/>
          <w:lang w:val="sl-SI"/>
        </w:rPr>
      </w:pPr>
      <w:r w:rsidRPr="005B17AA">
        <w:rPr>
          <w:rFonts w:ascii="Arial" w:hAnsi="Arial" w:cs="Arial"/>
          <w:sz w:val="20"/>
          <w:szCs w:val="20"/>
          <w:lang w:val="sl-SI"/>
        </w:rPr>
        <w:t>delo na višini,</w:t>
      </w:r>
    </w:p>
    <w:p w14:paraId="49C75FAA" w14:textId="77777777" w:rsidR="005B17AA" w:rsidRPr="005B17AA" w:rsidRDefault="005B17AA" w:rsidP="005B17AA">
      <w:pPr>
        <w:numPr>
          <w:ilvl w:val="0"/>
          <w:numId w:val="25"/>
        </w:numPr>
        <w:rPr>
          <w:rFonts w:ascii="Arial" w:hAnsi="Arial" w:cs="Arial"/>
          <w:sz w:val="20"/>
          <w:szCs w:val="20"/>
          <w:lang w:val="sl-SI"/>
        </w:rPr>
      </w:pPr>
      <w:r w:rsidRPr="005B17AA">
        <w:rPr>
          <w:rFonts w:ascii="Arial" w:hAnsi="Arial" w:cs="Arial"/>
          <w:sz w:val="20"/>
          <w:szCs w:val="20"/>
          <w:lang w:val="sl-SI"/>
        </w:rPr>
        <w:t>uporabo strojne opreme za globinsko čiščenje,</w:t>
      </w:r>
    </w:p>
    <w:p w14:paraId="00ADE882" w14:textId="191DB2D5" w:rsidR="005B17AA" w:rsidRPr="009B6538" w:rsidRDefault="005B17AA" w:rsidP="005B17AA">
      <w:pPr>
        <w:numPr>
          <w:ilvl w:val="0"/>
          <w:numId w:val="25"/>
        </w:numPr>
        <w:rPr>
          <w:rFonts w:ascii="Arial" w:hAnsi="Arial" w:cs="Arial"/>
          <w:sz w:val="20"/>
          <w:szCs w:val="20"/>
          <w:lang w:val="sl-SI"/>
        </w:rPr>
      </w:pPr>
      <w:r w:rsidRPr="005B17AA">
        <w:rPr>
          <w:rFonts w:ascii="Arial" w:hAnsi="Arial" w:cs="Arial"/>
          <w:sz w:val="20"/>
          <w:szCs w:val="20"/>
          <w:lang w:val="sl-SI"/>
        </w:rPr>
        <w:t>nanašanje zaščitnih premazov na talne površine.</w:t>
      </w:r>
    </w:p>
    <w:p w14:paraId="5F0DBCEF" w14:textId="77777777" w:rsidR="005B17AA" w:rsidRPr="005B17AA" w:rsidRDefault="005B17AA" w:rsidP="005B17AA">
      <w:pPr>
        <w:ind w:left="720"/>
        <w:rPr>
          <w:rFonts w:ascii="Arial" w:hAnsi="Arial" w:cs="Arial"/>
          <w:sz w:val="20"/>
          <w:szCs w:val="20"/>
          <w:lang w:val="sl-SI"/>
        </w:rPr>
      </w:pPr>
    </w:p>
    <w:p w14:paraId="42A4DBDF" w14:textId="662D535A" w:rsidR="005B17AA" w:rsidRPr="005B17AA" w:rsidRDefault="005B17AA" w:rsidP="00E51972">
      <w:pPr>
        <w:rPr>
          <w:rFonts w:ascii="Arial" w:hAnsi="Arial" w:cs="Arial"/>
          <w:sz w:val="20"/>
          <w:szCs w:val="20"/>
          <w:lang w:val="sl-SI"/>
        </w:rPr>
      </w:pPr>
      <w:r w:rsidRPr="005B17AA">
        <w:rPr>
          <w:rFonts w:ascii="Arial" w:hAnsi="Arial" w:cs="Arial"/>
          <w:sz w:val="20"/>
          <w:szCs w:val="20"/>
          <w:lang w:val="sl-SI"/>
        </w:rPr>
        <w:t>Generalno čiščenje praviloma obsega:</w:t>
      </w:r>
    </w:p>
    <w:p w14:paraId="4993E08D" w14:textId="77777777" w:rsidR="005B17AA" w:rsidRPr="005B17AA" w:rsidRDefault="005B17AA" w:rsidP="005B17AA">
      <w:pPr>
        <w:numPr>
          <w:ilvl w:val="0"/>
          <w:numId w:val="26"/>
        </w:numPr>
        <w:rPr>
          <w:rFonts w:ascii="Arial" w:hAnsi="Arial" w:cs="Arial"/>
          <w:sz w:val="20"/>
          <w:szCs w:val="20"/>
          <w:lang w:val="sl-SI"/>
        </w:rPr>
      </w:pPr>
      <w:bookmarkStart w:id="1" w:name="_Hlk225865912"/>
      <w:r w:rsidRPr="005B17AA">
        <w:rPr>
          <w:rFonts w:ascii="Arial" w:hAnsi="Arial" w:cs="Arial"/>
          <w:sz w:val="20"/>
          <w:szCs w:val="20"/>
          <w:lang w:val="sl-SI"/>
        </w:rPr>
        <w:t>nanos novih zaščitnih premazov in po potrebi loščenje tal,</w:t>
      </w:r>
    </w:p>
    <w:bookmarkEnd w:id="1"/>
    <w:p w14:paraId="491A5DFC" w14:textId="77777777" w:rsidR="005B17AA" w:rsidRPr="005B17AA" w:rsidRDefault="005B17AA" w:rsidP="005B17AA">
      <w:pPr>
        <w:numPr>
          <w:ilvl w:val="0"/>
          <w:numId w:val="26"/>
        </w:numPr>
        <w:rPr>
          <w:rFonts w:ascii="Arial" w:hAnsi="Arial" w:cs="Arial"/>
          <w:sz w:val="20"/>
          <w:szCs w:val="20"/>
          <w:lang w:val="sl-SI"/>
        </w:rPr>
      </w:pPr>
      <w:r w:rsidRPr="005B17AA">
        <w:rPr>
          <w:rFonts w:ascii="Arial" w:hAnsi="Arial" w:cs="Arial"/>
          <w:sz w:val="20"/>
          <w:szCs w:val="20"/>
          <w:lang w:val="sl-SI"/>
        </w:rPr>
        <w:lastRenderedPageBreak/>
        <w:t>globinsko strojno čiščenje talnih površin,</w:t>
      </w:r>
    </w:p>
    <w:p w14:paraId="13946172" w14:textId="77777777" w:rsidR="005B17AA" w:rsidRPr="005B17AA" w:rsidRDefault="005B17AA" w:rsidP="005B17AA">
      <w:pPr>
        <w:numPr>
          <w:ilvl w:val="0"/>
          <w:numId w:val="26"/>
        </w:numPr>
        <w:rPr>
          <w:rFonts w:ascii="Arial" w:hAnsi="Arial" w:cs="Arial"/>
          <w:sz w:val="20"/>
          <w:szCs w:val="20"/>
          <w:lang w:val="sl-SI"/>
        </w:rPr>
      </w:pPr>
      <w:r w:rsidRPr="005B17AA">
        <w:rPr>
          <w:rFonts w:ascii="Arial" w:hAnsi="Arial" w:cs="Arial"/>
          <w:sz w:val="20"/>
          <w:szCs w:val="20"/>
          <w:lang w:val="sl-SI"/>
        </w:rPr>
        <w:t>globinsko čiščenje preprog in itisona,</w:t>
      </w:r>
    </w:p>
    <w:p w14:paraId="3E6AFE2C" w14:textId="77777777" w:rsidR="005B17AA" w:rsidRPr="005B17AA" w:rsidRDefault="005B17AA" w:rsidP="005B17AA">
      <w:pPr>
        <w:numPr>
          <w:ilvl w:val="0"/>
          <w:numId w:val="26"/>
        </w:numPr>
        <w:rPr>
          <w:rFonts w:ascii="Arial" w:hAnsi="Arial" w:cs="Arial"/>
          <w:sz w:val="20"/>
          <w:szCs w:val="20"/>
          <w:lang w:val="sl-SI"/>
        </w:rPr>
      </w:pPr>
      <w:r w:rsidRPr="005B17AA">
        <w:rPr>
          <w:rFonts w:ascii="Arial" w:hAnsi="Arial" w:cs="Arial"/>
          <w:sz w:val="20"/>
          <w:szCs w:val="20"/>
          <w:lang w:val="sl-SI"/>
        </w:rPr>
        <w:t>mokro čiščenje preprog,</w:t>
      </w:r>
    </w:p>
    <w:p w14:paraId="29A5BAD2" w14:textId="77777777" w:rsidR="005B17AA" w:rsidRPr="005B17AA" w:rsidRDefault="005B17AA" w:rsidP="005B17AA">
      <w:pPr>
        <w:numPr>
          <w:ilvl w:val="0"/>
          <w:numId w:val="26"/>
        </w:numPr>
        <w:rPr>
          <w:rFonts w:ascii="Arial" w:hAnsi="Arial" w:cs="Arial"/>
          <w:sz w:val="20"/>
          <w:szCs w:val="20"/>
          <w:lang w:val="sl-SI"/>
        </w:rPr>
      </w:pPr>
      <w:r w:rsidRPr="005B17AA">
        <w:rPr>
          <w:rFonts w:ascii="Arial" w:hAnsi="Arial" w:cs="Arial"/>
          <w:sz w:val="20"/>
          <w:szCs w:val="20"/>
          <w:lang w:val="sl-SI"/>
        </w:rPr>
        <w:t>globinsko čiščenje oblazinjenega pohištva,</w:t>
      </w:r>
    </w:p>
    <w:p w14:paraId="55FCE626" w14:textId="77777777" w:rsidR="005B17AA" w:rsidRPr="005B17AA" w:rsidRDefault="005B17AA" w:rsidP="005B17AA">
      <w:pPr>
        <w:numPr>
          <w:ilvl w:val="0"/>
          <w:numId w:val="26"/>
        </w:numPr>
        <w:jc w:val="both"/>
        <w:rPr>
          <w:rFonts w:ascii="Arial" w:hAnsi="Arial" w:cs="Arial"/>
          <w:sz w:val="20"/>
          <w:szCs w:val="20"/>
          <w:lang w:val="sl-SI"/>
        </w:rPr>
      </w:pPr>
      <w:r w:rsidRPr="005B17AA">
        <w:rPr>
          <w:rFonts w:ascii="Arial" w:hAnsi="Arial" w:cs="Arial"/>
          <w:sz w:val="20"/>
          <w:szCs w:val="20"/>
          <w:lang w:val="sl-SI"/>
        </w:rPr>
        <w:t>temeljito čiščenje težje dostopnih površin (npr. svetil, prezračevalnih odprtin, visokih omar ipd.).</w:t>
      </w:r>
    </w:p>
    <w:p w14:paraId="6216342B" w14:textId="77777777" w:rsidR="005B17AA" w:rsidRPr="005B17AA" w:rsidRDefault="005B17AA" w:rsidP="005B17AA">
      <w:pPr>
        <w:jc w:val="both"/>
        <w:rPr>
          <w:rFonts w:ascii="Arial" w:hAnsi="Arial" w:cs="Arial"/>
          <w:sz w:val="20"/>
          <w:szCs w:val="20"/>
          <w:lang w:val="sl-SI"/>
        </w:rPr>
      </w:pPr>
      <w:r w:rsidRPr="005B17AA">
        <w:rPr>
          <w:rFonts w:ascii="Arial" w:hAnsi="Arial" w:cs="Arial"/>
          <w:sz w:val="20"/>
          <w:szCs w:val="20"/>
          <w:lang w:val="sl-SI"/>
        </w:rPr>
        <w:t>Izbrani izvajalec mora med izvajanjem generalnega čiščenja zagotoviti vse zakonsko predpisane ukrepe s področja:</w:t>
      </w:r>
    </w:p>
    <w:p w14:paraId="08DC32D6" w14:textId="77777777" w:rsidR="005B17AA" w:rsidRPr="005B17AA" w:rsidRDefault="005B17AA" w:rsidP="005B17AA">
      <w:pPr>
        <w:numPr>
          <w:ilvl w:val="0"/>
          <w:numId w:val="27"/>
        </w:numPr>
        <w:rPr>
          <w:rFonts w:ascii="Arial" w:hAnsi="Arial" w:cs="Arial"/>
          <w:sz w:val="20"/>
          <w:szCs w:val="20"/>
          <w:lang w:val="sl-SI"/>
        </w:rPr>
      </w:pPr>
      <w:r w:rsidRPr="005B17AA">
        <w:rPr>
          <w:rFonts w:ascii="Arial" w:hAnsi="Arial" w:cs="Arial"/>
          <w:sz w:val="20"/>
          <w:szCs w:val="20"/>
          <w:lang w:val="sl-SI"/>
        </w:rPr>
        <w:t>varnosti in zdravja pri delu,</w:t>
      </w:r>
    </w:p>
    <w:p w14:paraId="0296EDB9" w14:textId="77777777" w:rsidR="005B17AA" w:rsidRPr="005B17AA" w:rsidRDefault="005B17AA" w:rsidP="005B17AA">
      <w:pPr>
        <w:numPr>
          <w:ilvl w:val="0"/>
          <w:numId w:val="27"/>
        </w:numPr>
        <w:rPr>
          <w:rFonts w:ascii="Arial" w:hAnsi="Arial" w:cs="Arial"/>
          <w:sz w:val="20"/>
          <w:szCs w:val="20"/>
          <w:lang w:val="sl-SI"/>
        </w:rPr>
      </w:pPr>
      <w:r w:rsidRPr="005B17AA">
        <w:rPr>
          <w:rFonts w:ascii="Arial" w:hAnsi="Arial" w:cs="Arial"/>
          <w:sz w:val="20"/>
          <w:szCs w:val="20"/>
          <w:lang w:val="sl-SI"/>
        </w:rPr>
        <w:t>varstva okolja,</w:t>
      </w:r>
    </w:p>
    <w:p w14:paraId="732A8B99" w14:textId="77777777" w:rsidR="005B17AA" w:rsidRPr="005B17AA" w:rsidRDefault="005B17AA" w:rsidP="005B17AA">
      <w:pPr>
        <w:numPr>
          <w:ilvl w:val="0"/>
          <w:numId w:val="27"/>
        </w:numPr>
        <w:rPr>
          <w:rFonts w:ascii="Arial" w:hAnsi="Arial" w:cs="Arial"/>
          <w:sz w:val="20"/>
          <w:szCs w:val="20"/>
          <w:lang w:val="sl-SI"/>
        </w:rPr>
      </w:pPr>
      <w:r w:rsidRPr="005B17AA">
        <w:rPr>
          <w:rFonts w:ascii="Arial" w:hAnsi="Arial" w:cs="Arial"/>
          <w:sz w:val="20"/>
          <w:szCs w:val="20"/>
          <w:lang w:val="sl-SI"/>
        </w:rPr>
        <w:t>požarne varnosti,</w:t>
      </w:r>
    </w:p>
    <w:p w14:paraId="423A7208" w14:textId="77777777" w:rsidR="005B17AA" w:rsidRPr="005B17AA" w:rsidRDefault="005B17AA" w:rsidP="005B17AA">
      <w:pPr>
        <w:numPr>
          <w:ilvl w:val="0"/>
          <w:numId w:val="27"/>
        </w:numPr>
        <w:rPr>
          <w:rFonts w:ascii="Arial" w:hAnsi="Arial" w:cs="Arial"/>
          <w:sz w:val="20"/>
          <w:szCs w:val="20"/>
          <w:lang w:val="sl-SI"/>
        </w:rPr>
      </w:pPr>
      <w:r w:rsidRPr="005B17AA">
        <w:rPr>
          <w:rFonts w:ascii="Arial" w:hAnsi="Arial" w:cs="Arial"/>
          <w:sz w:val="20"/>
          <w:szCs w:val="20"/>
          <w:lang w:val="sl-SI"/>
        </w:rPr>
        <w:t>higienskega minimuma.</w:t>
      </w:r>
    </w:p>
    <w:p w14:paraId="57357AA4" w14:textId="77777777" w:rsidR="005B17AA" w:rsidRPr="005B17AA" w:rsidRDefault="005B17AA" w:rsidP="005B17AA">
      <w:pPr>
        <w:jc w:val="both"/>
        <w:rPr>
          <w:rFonts w:ascii="Arial" w:hAnsi="Arial" w:cs="Arial"/>
          <w:sz w:val="20"/>
          <w:szCs w:val="20"/>
          <w:lang w:val="sl-SI"/>
        </w:rPr>
      </w:pPr>
      <w:r w:rsidRPr="005B17AA">
        <w:rPr>
          <w:rFonts w:ascii="Arial" w:hAnsi="Arial" w:cs="Arial"/>
          <w:sz w:val="20"/>
          <w:szCs w:val="20"/>
          <w:lang w:val="sl-SI"/>
        </w:rPr>
        <w:t>Izvajalec mora dela izvajati v skladu z izjavo o varnosti z oceno tveganja ter drugimi veljavnimi predpisi.</w:t>
      </w:r>
    </w:p>
    <w:p w14:paraId="39AEC856" w14:textId="77777777" w:rsidR="005B17AA" w:rsidRPr="005B17AA" w:rsidRDefault="005B17AA" w:rsidP="005B17AA">
      <w:pPr>
        <w:jc w:val="both"/>
        <w:rPr>
          <w:rFonts w:ascii="Arial" w:hAnsi="Arial" w:cs="Arial"/>
          <w:sz w:val="20"/>
          <w:szCs w:val="20"/>
          <w:lang w:val="sl-SI"/>
        </w:rPr>
      </w:pPr>
      <w:r w:rsidRPr="005B17AA">
        <w:rPr>
          <w:rFonts w:ascii="Arial" w:hAnsi="Arial" w:cs="Arial"/>
          <w:sz w:val="20"/>
          <w:szCs w:val="20"/>
          <w:lang w:val="sl-SI"/>
        </w:rPr>
        <w:t>Naročnik lahko osebam, za katere izvajalec ni posredoval zahtevanih podatkov ali dokazil, prepove vstop v poslovne prostore.</w:t>
      </w:r>
    </w:p>
    <w:p w14:paraId="01484E28" w14:textId="77777777" w:rsidR="005B17AA" w:rsidRPr="005B17AA" w:rsidRDefault="005B17AA" w:rsidP="005B17AA">
      <w:pPr>
        <w:jc w:val="both"/>
        <w:rPr>
          <w:rFonts w:ascii="Arial" w:hAnsi="Arial" w:cs="Arial"/>
          <w:sz w:val="20"/>
          <w:szCs w:val="20"/>
          <w:lang w:val="sl-SI"/>
        </w:rPr>
      </w:pPr>
      <w:r w:rsidRPr="005B17AA">
        <w:rPr>
          <w:rFonts w:ascii="Arial" w:hAnsi="Arial" w:cs="Arial"/>
          <w:sz w:val="20"/>
          <w:szCs w:val="20"/>
          <w:lang w:val="sl-SI"/>
        </w:rPr>
        <w:t>V primeru, da izvajalec zaradi razlogov na strani naročnika ali zaradi nastopa višje sile ne more začeti z generalnim čiščenjem v dogovorjenem terminu, se rok za izvedbo del ustrezno podaljša.</w:t>
      </w:r>
    </w:p>
    <w:p w14:paraId="4DEB0FE0" w14:textId="2D15F6AA" w:rsidR="005B17AA" w:rsidRPr="005B17AA" w:rsidRDefault="005B17AA" w:rsidP="005B17AA">
      <w:pPr>
        <w:jc w:val="both"/>
        <w:rPr>
          <w:rFonts w:ascii="Arial" w:hAnsi="Arial" w:cs="Arial"/>
          <w:sz w:val="20"/>
          <w:szCs w:val="20"/>
          <w:lang w:val="sl-SI"/>
        </w:rPr>
      </w:pPr>
    </w:p>
    <w:p w14:paraId="4DCCD8D2" w14:textId="77777777" w:rsidR="005B17AA" w:rsidRPr="005B17AA" w:rsidRDefault="005B17AA" w:rsidP="005B17AA">
      <w:pPr>
        <w:rPr>
          <w:rFonts w:ascii="Arial" w:hAnsi="Arial" w:cs="Arial"/>
          <w:b/>
          <w:bCs/>
          <w:sz w:val="20"/>
          <w:szCs w:val="20"/>
          <w:lang w:val="sl-SI"/>
        </w:rPr>
      </w:pPr>
      <w:r w:rsidRPr="005B17AA">
        <w:rPr>
          <w:rFonts w:ascii="Arial" w:hAnsi="Arial" w:cs="Arial"/>
          <w:b/>
          <w:bCs/>
          <w:sz w:val="20"/>
          <w:szCs w:val="20"/>
          <w:lang w:val="sl-SI"/>
        </w:rPr>
        <w:t>DODATNO ČIŠČENJE</w:t>
      </w:r>
    </w:p>
    <w:p w14:paraId="46A6CA6D" w14:textId="77777777" w:rsidR="005B17AA" w:rsidRPr="005B17AA" w:rsidRDefault="005B17AA" w:rsidP="005B17AA">
      <w:pPr>
        <w:jc w:val="both"/>
        <w:rPr>
          <w:rFonts w:ascii="Arial" w:hAnsi="Arial" w:cs="Arial"/>
          <w:sz w:val="20"/>
          <w:szCs w:val="20"/>
          <w:lang w:val="sl-SI"/>
        </w:rPr>
      </w:pPr>
      <w:r w:rsidRPr="005B17AA">
        <w:rPr>
          <w:rFonts w:ascii="Arial" w:hAnsi="Arial" w:cs="Arial"/>
          <w:sz w:val="20"/>
          <w:szCs w:val="20"/>
          <w:lang w:val="sl-SI"/>
        </w:rPr>
        <w:t>Izbrani izvajalec bo po potrebi izvajal tudi dodatna čiščenja, ki niso vključena v redno izvajanje storitev čiščenja.</w:t>
      </w:r>
    </w:p>
    <w:p w14:paraId="07B0A526" w14:textId="77777777" w:rsidR="005B17AA" w:rsidRPr="005B17AA" w:rsidRDefault="005B17AA" w:rsidP="005B17AA">
      <w:pPr>
        <w:jc w:val="both"/>
        <w:rPr>
          <w:rFonts w:ascii="Arial" w:hAnsi="Arial" w:cs="Arial"/>
          <w:sz w:val="20"/>
          <w:szCs w:val="20"/>
          <w:lang w:val="sl-SI"/>
        </w:rPr>
      </w:pPr>
      <w:r w:rsidRPr="005B17AA">
        <w:rPr>
          <w:rFonts w:ascii="Arial" w:hAnsi="Arial" w:cs="Arial"/>
          <w:sz w:val="20"/>
          <w:szCs w:val="20"/>
          <w:lang w:val="sl-SI"/>
        </w:rPr>
        <w:t>Dodatna čiščenja se izvajajo izključno na podlagi predhodnega naročila naročnika.</w:t>
      </w:r>
    </w:p>
    <w:p w14:paraId="1EBC4559" w14:textId="77777777" w:rsidR="005B17AA" w:rsidRPr="005B17AA" w:rsidRDefault="005B17AA" w:rsidP="005B17AA">
      <w:pPr>
        <w:rPr>
          <w:rFonts w:ascii="Arial" w:hAnsi="Arial" w:cs="Arial"/>
          <w:sz w:val="20"/>
          <w:szCs w:val="20"/>
          <w:lang w:val="sl-SI"/>
        </w:rPr>
      </w:pPr>
      <w:r w:rsidRPr="005B17AA">
        <w:rPr>
          <w:rFonts w:ascii="Arial" w:hAnsi="Arial" w:cs="Arial"/>
          <w:sz w:val="20"/>
          <w:szCs w:val="20"/>
          <w:lang w:val="sl-SI"/>
        </w:rPr>
        <w:t>Pred začetkom izvedbe dodatnega čiščenja mora:</w:t>
      </w:r>
    </w:p>
    <w:p w14:paraId="37BD370E" w14:textId="77777777" w:rsidR="005B17AA" w:rsidRPr="005B17AA" w:rsidRDefault="005B17AA" w:rsidP="005B17AA">
      <w:pPr>
        <w:numPr>
          <w:ilvl w:val="0"/>
          <w:numId w:val="28"/>
        </w:numPr>
        <w:rPr>
          <w:rFonts w:ascii="Arial" w:hAnsi="Arial" w:cs="Arial"/>
          <w:sz w:val="20"/>
          <w:szCs w:val="20"/>
          <w:lang w:val="sl-SI"/>
        </w:rPr>
      </w:pPr>
      <w:r w:rsidRPr="005B17AA">
        <w:rPr>
          <w:rFonts w:ascii="Arial" w:hAnsi="Arial" w:cs="Arial"/>
          <w:sz w:val="20"/>
          <w:szCs w:val="20"/>
          <w:lang w:val="sl-SI"/>
        </w:rPr>
        <w:t>kontaktna oseba uporabnika podati predlog za dodatno čiščenje,</w:t>
      </w:r>
    </w:p>
    <w:p w14:paraId="70F5F81D" w14:textId="77777777" w:rsidR="005B17AA" w:rsidRPr="005B17AA" w:rsidRDefault="005B17AA" w:rsidP="005B17AA">
      <w:pPr>
        <w:numPr>
          <w:ilvl w:val="0"/>
          <w:numId w:val="28"/>
        </w:numPr>
        <w:rPr>
          <w:rFonts w:ascii="Arial" w:hAnsi="Arial" w:cs="Arial"/>
          <w:sz w:val="20"/>
          <w:szCs w:val="20"/>
          <w:lang w:val="sl-SI"/>
        </w:rPr>
      </w:pPr>
      <w:r w:rsidRPr="005B17AA">
        <w:rPr>
          <w:rFonts w:ascii="Arial" w:hAnsi="Arial" w:cs="Arial"/>
          <w:sz w:val="20"/>
          <w:szCs w:val="20"/>
          <w:lang w:val="sl-SI"/>
        </w:rPr>
        <w:t>kontaktna oseba naročnika potrditi obseg dodatnih ur čiščenja.</w:t>
      </w:r>
    </w:p>
    <w:p w14:paraId="273C5D2F" w14:textId="77777777" w:rsidR="005B17AA" w:rsidRPr="005B17AA" w:rsidRDefault="005B17AA" w:rsidP="005B17AA">
      <w:pPr>
        <w:rPr>
          <w:rFonts w:ascii="Arial" w:hAnsi="Arial" w:cs="Arial"/>
          <w:sz w:val="20"/>
          <w:szCs w:val="20"/>
          <w:lang w:val="sl-SI"/>
        </w:rPr>
      </w:pPr>
      <w:r w:rsidRPr="005B17AA">
        <w:rPr>
          <w:rFonts w:ascii="Arial" w:hAnsi="Arial" w:cs="Arial"/>
          <w:sz w:val="20"/>
          <w:szCs w:val="20"/>
          <w:lang w:val="sl-SI"/>
        </w:rPr>
        <w:t>Izvajalec mora po ogledu prostorov oceniti:</w:t>
      </w:r>
    </w:p>
    <w:p w14:paraId="51CF963C" w14:textId="77777777" w:rsidR="005B17AA" w:rsidRPr="005B17AA" w:rsidRDefault="005B17AA" w:rsidP="005B17AA">
      <w:pPr>
        <w:numPr>
          <w:ilvl w:val="0"/>
          <w:numId w:val="29"/>
        </w:numPr>
        <w:rPr>
          <w:rFonts w:ascii="Arial" w:hAnsi="Arial" w:cs="Arial"/>
          <w:sz w:val="20"/>
          <w:szCs w:val="20"/>
          <w:lang w:val="sl-SI"/>
        </w:rPr>
      </w:pPr>
      <w:r w:rsidRPr="005B17AA">
        <w:rPr>
          <w:rFonts w:ascii="Arial" w:hAnsi="Arial" w:cs="Arial"/>
          <w:sz w:val="20"/>
          <w:szCs w:val="20"/>
          <w:lang w:val="sl-SI"/>
        </w:rPr>
        <w:t>potrebno število ur za izvedbo dodatnega čiščenja,</w:t>
      </w:r>
    </w:p>
    <w:p w14:paraId="23C3648C" w14:textId="77777777" w:rsidR="005B17AA" w:rsidRPr="005B17AA" w:rsidRDefault="005B17AA" w:rsidP="005B17AA">
      <w:pPr>
        <w:numPr>
          <w:ilvl w:val="0"/>
          <w:numId w:val="29"/>
        </w:numPr>
        <w:rPr>
          <w:rFonts w:ascii="Arial" w:hAnsi="Arial" w:cs="Arial"/>
          <w:sz w:val="20"/>
          <w:szCs w:val="20"/>
          <w:lang w:val="sl-SI"/>
        </w:rPr>
      </w:pPr>
      <w:r w:rsidRPr="005B17AA">
        <w:rPr>
          <w:rFonts w:ascii="Arial" w:hAnsi="Arial" w:cs="Arial"/>
          <w:sz w:val="20"/>
          <w:szCs w:val="20"/>
          <w:lang w:val="sl-SI"/>
        </w:rPr>
        <w:t>predviden časovni okvir izvedbe del.</w:t>
      </w:r>
    </w:p>
    <w:p w14:paraId="19F52627" w14:textId="77777777" w:rsidR="005B17AA" w:rsidRPr="005B17AA" w:rsidRDefault="005B17AA" w:rsidP="005B17AA">
      <w:pPr>
        <w:jc w:val="both"/>
        <w:rPr>
          <w:rFonts w:ascii="Arial" w:hAnsi="Arial" w:cs="Arial"/>
          <w:sz w:val="20"/>
          <w:szCs w:val="20"/>
          <w:lang w:val="sl-SI"/>
        </w:rPr>
      </w:pPr>
      <w:r w:rsidRPr="005B17AA">
        <w:rPr>
          <w:rFonts w:ascii="Arial" w:hAnsi="Arial" w:cs="Arial"/>
          <w:sz w:val="20"/>
          <w:szCs w:val="20"/>
          <w:lang w:val="sl-SI"/>
        </w:rPr>
        <w:t>Na podlagi tega se naročnik in izvajalec dogovorita za terminski plan dodatnega čiščenja, ki vključuje:</w:t>
      </w:r>
    </w:p>
    <w:p w14:paraId="6CC57118" w14:textId="77777777" w:rsidR="005B17AA" w:rsidRPr="005B17AA" w:rsidRDefault="005B17AA" w:rsidP="005B17AA">
      <w:pPr>
        <w:numPr>
          <w:ilvl w:val="0"/>
          <w:numId w:val="30"/>
        </w:numPr>
        <w:rPr>
          <w:rFonts w:ascii="Arial" w:hAnsi="Arial" w:cs="Arial"/>
          <w:sz w:val="20"/>
          <w:szCs w:val="20"/>
          <w:lang w:val="sl-SI"/>
        </w:rPr>
      </w:pPr>
      <w:r w:rsidRPr="005B17AA">
        <w:rPr>
          <w:rFonts w:ascii="Arial" w:hAnsi="Arial" w:cs="Arial"/>
          <w:sz w:val="20"/>
          <w:szCs w:val="20"/>
          <w:lang w:val="sl-SI"/>
        </w:rPr>
        <w:lastRenderedPageBreak/>
        <w:t>opredelitev delov objekta (nadstropja, posamezni prostori, oddelki),</w:t>
      </w:r>
    </w:p>
    <w:p w14:paraId="6D909822" w14:textId="77777777" w:rsidR="005B17AA" w:rsidRPr="005B17AA" w:rsidRDefault="005B17AA" w:rsidP="005B17AA">
      <w:pPr>
        <w:numPr>
          <w:ilvl w:val="0"/>
          <w:numId w:val="30"/>
        </w:numPr>
        <w:rPr>
          <w:rFonts w:ascii="Arial" w:hAnsi="Arial" w:cs="Arial"/>
          <w:sz w:val="20"/>
          <w:szCs w:val="20"/>
          <w:lang w:val="sl-SI"/>
        </w:rPr>
      </w:pPr>
      <w:r w:rsidRPr="005B17AA">
        <w:rPr>
          <w:rFonts w:ascii="Arial" w:hAnsi="Arial" w:cs="Arial"/>
          <w:sz w:val="20"/>
          <w:szCs w:val="20"/>
          <w:lang w:val="sl-SI"/>
        </w:rPr>
        <w:t>predviden čas izvajanja del,</w:t>
      </w:r>
    </w:p>
    <w:p w14:paraId="5F293847" w14:textId="77777777" w:rsidR="005B17AA" w:rsidRPr="005B17AA" w:rsidRDefault="005B17AA" w:rsidP="005B17AA">
      <w:pPr>
        <w:numPr>
          <w:ilvl w:val="0"/>
          <w:numId w:val="30"/>
        </w:numPr>
        <w:rPr>
          <w:rFonts w:ascii="Arial" w:hAnsi="Arial" w:cs="Arial"/>
          <w:sz w:val="20"/>
          <w:szCs w:val="20"/>
          <w:lang w:val="sl-SI"/>
        </w:rPr>
      </w:pPr>
      <w:r w:rsidRPr="005B17AA">
        <w:rPr>
          <w:rFonts w:ascii="Arial" w:hAnsi="Arial" w:cs="Arial"/>
          <w:sz w:val="20"/>
          <w:szCs w:val="20"/>
          <w:lang w:val="sl-SI"/>
        </w:rPr>
        <w:t>število delavcev.</w:t>
      </w:r>
    </w:p>
    <w:p w14:paraId="4B60D33C" w14:textId="77777777" w:rsidR="005B17AA" w:rsidRPr="005B17AA" w:rsidRDefault="005B17AA" w:rsidP="005B17AA">
      <w:pPr>
        <w:rPr>
          <w:rFonts w:ascii="Arial" w:hAnsi="Arial" w:cs="Arial"/>
          <w:sz w:val="20"/>
          <w:szCs w:val="20"/>
          <w:lang w:val="sl-SI"/>
        </w:rPr>
      </w:pPr>
      <w:r w:rsidRPr="005B17AA">
        <w:rPr>
          <w:rFonts w:ascii="Arial" w:hAnsi="Arial" w:cs="Arial"/>
          <w:sz w:val="20"/>
          <w:szCs w:val="20"/>
          <w:lang w:val="sl-SI"/>
        </w:rPr>
        <w:t>Dodatno čiščenje lahko obsega zlasti:</w:t>
      </w:r>
    </w:p>
    <w:p w14:paraId="5C947DA9" w14:textId="77777777" w:rsidR="005B17AA" w:rsidRPr="005B17AA" w:rsidRDefault="005B17AA" w:rsidP="005B17AA">
      <w:pPr>
        <w:numPr>
          <w:ilvl w:val="0"/>
          <w:numId w:val="31"/>
        </w:numPr>
        <w:rPr>
          <w:rFonts w:ascii="Arial" w:hAnsi="Arial" w:cs="Arial"/>
          <w:sz w:val="20"/>
          <w:szCs w:val="20"/>
          <w:lang w:val="sl-SI"/>
        </w:rPr>
      </w:pPr>
      <w:r w:rsidRPr="005B17AA">
        <w:rPr>
          <w:rFonts w:ascii="Arial" w:hAnsi="Arial" w:cs="Arial"/>
          <w:sz w:val="20"/>
          <w:szCs w:val="20"/>
          <w:lang w:val="sl-SI"/>
        </w:rPr>
        <w:t>izredno čiščenje prostorov po večjih dogodkih,</w:t>
      </w:r>
    </w:p>
    <w:p w14:paraId="47A5A691" w14:textId="77777777" w:rsidR="005B17AA" w:rsidRPr="005B17AA" w:rsidRDefault="005B17AA" w:rsidP="005B17AA">
      <w:pPr>
        <w:numPr>
          <w:ilvl w:val="0"/>
          <w:numId w:val="31"/>
        </w:numPr>
        <w:rPr>
          <w:rFonts w:ascii="Arial" w:hAnsi="Arial" w:cs="Arial"/>
          <w:sz w:val="20"/>
          <w:szCs w:val="20"/>
          <w:lang w:val="sl-SI"/>
        </w:rPr>
      </w:pPr>
      <w:r w:rsidRPr="005B17AA">
        <w:rPr>
          <w:rFonts w:ascii="Arial" w:hAnsi="Arial" w:cs="Arial"/>
          <w:sz w:val="20"/>
          <w:szCs w:val="20"/>
          <w:lang w:val="sl-SI"/>
        </w:rPr>
        <w:t>čiščenje po vzdrževalnih ali gradbenih delih,</w:t>
      </w:r>
    </w:p>
    <w:p w14:paraId="38F3F147" w14:textId="77777777" w:rsidR="005B17AA" w:rsidRPr="005B17AA" w:rsidRDefault="005B17AA" w:rsidP="005B17AA">
      <w:pPr>
        <w:numPr>
          <w:ilvl w:val="0"/>
          <w:numId w:val="31"/>
        </w:numPr>
        <w:rPr>
          <w:rFonts w:ascii="Arial" w:hAnsi="Arial" w:cs="Arial"/>
          <w:sz w:val="20"/>
          <w:szCs w:val="20"/>
          <w:lang w:val="sl-SI"/>
        </w:rPr>
      </w:pPr>
      <w:r w:rsidRPr="005B17AA">
        <w:rPr>
          <w:rFonts w:ascii="Arial" w:hAnsi="Arial" w:cs="Arial"/>
          <w:sz w:val="20"/>
          <w:szCs w:val="20"/>
          <w:lang w:val="sl-SI"/>
        </w:rPr>
        <w:t>izredno dezinfekcijsko čiščenje prostorov,</w:t>
      </w:r>
    </w:p>
    <w:p w14:paraId="017BFA27" w14:textId="77777777" w:rsidR="005B17AA" w:rsidRPr="005B17AA" w:rsidRDefault="005B17AA" w:rsidP="005B17AA">
      <w:pPr>
        <w:numPr>
          <w:ilvl w:val="0"/>
          <w:numId w:val="31"/>
        </w:numPr>
        <w:rPr>
          <w:rFonts w:ascii="Arial" w:hAnsi="Arial" w:cs="Arial"/>
          <w:sz w:val="20"/>
          <w:szCs w:val="20"/>
          <w:lang w:val="sl-SI"/>
        </w:rPr>
      </w:pPr>
      <w:r w:rsidRPr="005B17AA">
        <w:rPr>
          <w:rFonts w:ascii="Arial" w:hAnsi="Arial" w:cs="Arial"/>
          <w:sz w:val="20"/>
          <w:szCs w:val="20"/>
          <w:lang w:val="sl-SI"/>
        </w:rPr>
        <w:t>dodatno globinsko čiščenje talnih površin,</w:t>
      </w:r>
    </w:p>
    <w:p w14:paraId="0C3856FB" w14:textId="77777777" w:rsidR="005B17AA" w:rsidRPr="005B17AA" w:rsidRDefault="005B17AA" w:rsidP="005B17AA">
      <w:pPr>
        <w:numPr>
          <w:ilvl w:val="0"/>
          <w:numId w:val="31"/>
        </w:numPr>
        <w:rPr>
          <w:rFonts w:ascii="Arial" w:hAnsi="Arial" w:cs="Arial"/>
          <w:sz w:val="20"/>
          <w:szCs w:val="20"/>
          <w:lang w:val="sl-SI"/>
        </w:rPr>
      </w:pPr>
      <w:r w:rsidRPr="005B17AA">
        <w:rPr>
          <w:rFonts w:ascii="Arial" w:hAnsi="Arial" w:cs="Arial"/>
          <w:sz w:val="20"/>
          <w:szCs w:val="20"/>
          <w:lang w:val="sl-SI"/>
        </w:rPr>
        <w:t>dodatno čiščenje oken ali drugih steklenih površin.</w:t>
      </w:r>
    </w:p>
    <w:p w14:paraId="686D801F" w14:textId="77777777" w:rsidR="005B17AA" w:rsidRPr="005B17AA" w:rsidRDefault="005B17AA" w:rsidP="005B17AA">
      <w:pPr>
        <w:jc w:val="both"/>
        <w:rPr>
          <w:rFonts w:ascii="Arial" w:hAnsi="Arial" w:cs="Arial"/>
          <w:sz w:val="20"/>
          <w:szCs w:val="20"/>
          <w:lang w:val="sl-SI"/>
        </w:rPr>
      </w:pPr>
      <w:r w:rsidRPr="005B17AA">
        <w:rPr>
          <w:rFonts w:ascii="Arial" w:hAnsi="Arial" w:cs="Arial"/>
          <w:sz w:val="20"/>
          <w:szCs w:val="20"/>
          <w:lang w:val="sl-SI"/>
        </w:rPr>
        <w:t>Naročnik dodatne ure čiščenja naroči najmanj 1 delovni dan pred začetkom izvajanja storitve.</w:t>
      </w:r>
    </w:p>
    <w:p w14:paraId="4BD91FA8" w14:textId="77777777" w:rsidR="005B17AA" w:rsidRPr="005B17AA" w:rsidRDefault="005B17AA" w:rsidP="005B17AA">
      <w:pPr>
        <w:jc w:val="both"/>
        <w:rPr>
          <w:rFonts w:ascii="Arial" w:hAnsi="Arial" w:cs="Arial"/>
          <w:sz w:val="20"/>
          <w:szCs w:val="20"/>
          <w:lang w:val="sl-SI"/>
        </w:rPr>
      </w:pPr>
      <w:r w:rsidRPr="005B17AA">
        <w:rPr>
          <w:rFonts w:ascii="Arial" w:hAnsi="Arial" w:cs="Arial"/>
          <w:sz w:val="20"/>
          <w:szCs w:val="20"/>
          <w:lang w:val="sl-SI"/>
        </w:rPr>
        <w:t>Izvajalec lahko obračuna samo tisto število ur dodatnega čiščenja, ki je bilo predhodno potrjeno s strani naročnika.</w:t>
      </w:r>
    </w:p>
    <w:p w14:paraId="69E72831" w14:textId="729EF092" w:rsidR="005B17AA" w:rsidRPr="009B6538" w:rsidRDefault="005B17AA" w:rsidP="00596814">
      <w:pPr>
        <w:jc w:val="both"/>
        <w:rPr>
          <w:rFonts w:ascii="Arial" w:hAnsi="Arial" w:cs="Arial"/>
          <w:sz w:val="20"/>
          <w:szCs w:val="20"/>
          <w:lang w:val="sl-SI"/>
        </w:rPr>
      </w:pPr>
      <w:r w:rsidRPr="005B17AA">
        <w:rPr>
          <w:rFonts w:ascii="Arial" w:hAnsi="Arial" w:cs="Arial"/>
          <w:sz w:val="20"/>
          <w:szCs w:val="20"/>
          <w:lang w:val="sl-SI"/>
        </w:rPr>
        <w:t>Storitev dodatnega čiščenja se šteje za opravljeno, ko jo pisno potrdita kontaktna oseba naročnika in kontaktna oseba uporabnika.</w:t>
      </w:r>
    </w:p>
    <w:p w14:paraId="5BBF0B74" w14:textId="77777777" w:rsidR="00852ADE" w:rsidRDefault="00C85DDA">
      <w:pPr>
        <w:pStyle w:val="Naslov1"/>
        <w:rPr>
          <w:rFonts w:ascii="Arial" w:hAnsi="Arial" w:cs="Arial"/>
          <w:color w:val="auto"/>
          <w:sz w:val="20"/>
          <w:szCs w:val="20"/>
          <w:lang w:val="sl-SI"/>
        </w:rPr>
      </w:pPr>
      <w:r w:rsidRPr="009B6538">
        <w:rPr>
          <w:rFonts w:ascii="Arial" w:hAnsi="Arial" w:cs="Arial"/>
          <w:color w:val="auto"/>
          <w:sz w:val="20"/>
          <w:szCs w:val="20"/>
          <w:lang w:val="sl-SI"/>
        </w:rPr>
        <w:t>TEHNIČNE ZAHTEVE ZA IZVAJANJE ČIŠČENJA</w:t>
      </w:r>
    </w:p>
    <w:p w14:paraId="671438B2" w14:textId="77777777" w:rsidR="00F662D9" w:rsidRDefault="00F662D9" w:rsidP="00F662D9">
      <w:pPr>
        <w:rPr>
          <w:lang w:val="sl-SI"/>
        </w:rPr>
      </w:pPr>
    </w:p>
    <w:p w14:paraId="204E91FE" w14:textId="7537D7B6" w:rsidR="00A82660" w:rsidRDefault="00A82660" w:rsidP="0088434F">
      <w:pPr>
        <w:pStyle w:val="Naslov2"/>
        <w:jc w:val="both"/>
        <w:rPr>
          <w:rFonts w:ascii="Arial" w:eastAsiaTheme="minorEastAsia" w:hAnsi="Arial" w:cs="Arial"/>
          <w:b w:val="0"/>
          <w:bCs w:val="0"/>
          <w:color w:val="auto"/>
          <w:sz w:val="20"/>
          <w:szCs w:val="20"/>
          <w:lang w:val="sl-SI"/>
        </w:rPr>
      </w:pPr>
      <w:r w:rsidRPr="00A82660">
        <w:rPr>
          <w:rFonts w:ascii="Arial" w:eastAsiaTheme="minorEastAsia" w:hAnsi="Arial" w:cs="Arial"/>
          <w:b w:val="0"/>
          <w:bCs w:val="0"/>
          <w:color w:val="auto"/>
          <w:sz w:val="20"/>
          <w:szCs w:val="20"/>
          <w:lang w:val="sl-SI"/>
        </w:rPr>
        <w:t>Dnevno, tedensko in mesečno čiščenje se izvaja v frekvenci, določeni za posamezni sklop. Dnevne naloge se izvajajo ob vsakem prihodu izvajalca na lokacijo, glede na določeno frekvenco čiščenja posameznega sklopa. Tedenske in mesečne naloge mora izvajalec izvesti v celoti v posameznem tednu oziroma mesecu.</w:t>
      </w:r>
    </w:p>
    <w:p w14:paraId="4B274325" w14:textId="78A9AC94" w:rsidR="00852ADE" w:rsidRPr="009B6538" w:rsidRDefault="00C85DDA">
      <w:pPr>
        <w:pStyle w:val="Naslov2"/>
        <w:rPr>
          <w:rFonts w:ascii="Arial" w:hAnsi="Arial" w:cs="Arial"/>
          <w:color w:val="auto"/>
          <w:sz w:val="20"/>
          <w:szCs w:val="20"/>
          <w:lang w:val="sl-SI"/>
        </w:rPr>
      </w:pPr>
      <w:r w:rsidRPr="009B6538">
        <w:rPr>
          <w:rFonts w:ascii="Arial" w:hAnsi="Arial" w:cs="Arial"/>
          <w:color w:val="auto"/>
          <w:sz w:val="20"/>
          <w:szCs w:val="20"/>
          <w:lang w:val="sl-SI"/>
        </w:rPr>
        <w:t>Dnevno čiščenje (od ponedeljka do petka) obsega:</w:t>
      </w:r>
    </w:p>
    <w:p w14:paraId="3C47D2C2"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izpraznitev košev za smeti (transport do kontejnerjev)</w:t>
      </w:r>
    </w:p>
    <w:p w14:paraId="2A6D4108"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miz in telefonov</w:t>
      </w:r>
    </w:p>
    <w:p w14:paraId="3C64A09B"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posamičnih elementov pod pisalnimi mizami</w:t>
      </w:r>
    </w:p>
    <w:p w14:paraId="7B7225D5"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stolov (tudi nog)</w:t>
      </w:r>
    </w:p>
    <w:p w14:paraId="6522602D"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vrat okoli kljuke in kljuke</w:t>
      </w:r>
    </w:p>
    <w:p w14:paraId="72D08BAA" w14:textId="1E1559CA"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sesanje ali pometanje ter mokro ali vlažno brisanje tal</w:t>
      </w:r>
      <w:r w:rsidR="00BB50A6">
        <w:rPr>
          <w:rFonts w:ascii="Arial" w:hAnsi="Arial" w:cs="Arial"/>
          <w:sz w:val="20"/>
          <w:szCs w:val="20"/>
          <w:lang w:val="sl-SI"/>
        </w:rPr>
        <w:t xml:space="preserve"> (odvisno od sestave materiala)</w:t>
      </w:r>
    </w:p>
    <w:p w14:paraId="458AF97C"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pomivanje posode in/ali strojno pomivanje posode</w:t>
      </w:r>
    </w:p>
    <w:p w14:paraId="7F91E648"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okenskih polic</w:t>
      </w:r>
    </w:p>
    <w:p w14:paraId="1B3C4900" w14:textId="1B1A6A02"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poliranje ogledal, pip</w:t>
      </w:r>
      <w:r w:rsidR="00FB7C4E">
        <w:rPr>
          <w:rFonts w:ascii="Arial" w:hAnsi="Arial" w:cs="Arial"/>
          <w:sz w:val="20"/>
          <w:szCs w:val="20"/>
          <w:lang w:val="sl-SI"/>
        </w:rPr>
        <w:t xml:space="preserve">, </w:t>
      </w:r>
      <w:r w:rsidRPr="009B6538">
        <w:rPr>
          <w:rFonts w:ascii="Arial" w:hAnsi="Arial" w:cs="Arial"/>
          <w:sz w:val="20"/>
          <w:szCs w:val="20"/>
          <w:lang w:val="sl-SI"/>
        </w:rPr>
        <w:t>umivalnikov</w:t>
      </w:r>
      <w:r w:rsidR="00FB7C4E">
        <w:rPr>
          <w:rFonts w:ascii="Arial" w:hAnsi="Arial" w:cs="Arial"/>
          <w:sz w:val="20"/>
          <w:szCs w:val="20"/>
          <w:lang w:val="sl-SI"/>
        </w:rPr>
        <w:t xml:space="preserve"> in stenskih ploščic okoli umivalnika</w:t>
      </w:r>
    </w:p>
    <w:p w14:paraId="72C94DC1"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WC školjk in ploščic</w:t>
      </w:r>
    </w:p>
    <w:p w14:paraId="2FB8CD44" w14:textId="7712FB5C"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vstavljanje sanitarnega materiala</w:t>
      </w:r>
      <w:r w:rsidR="00FB7C4E">
        <w:rPr>
          <w:rFonts w:ascii="Arial" w:hAnsi="Arial" w:cs="Arial"/>
          <w:sz w:val="20"/>
          <w:szCs w:val="20"/>
          <w:lang w:val="sl-SI"/>
        </w:rPr>
        <w:t xml:space="preserve"> (toaletnega papirja, papirnatih brisač, mila in drugih sanitarno – higienskih pripomočkov)</w:t>
      </w:r>
    </w:p>
    <w:p w14:paraId="5FA76FC2" w14:textId="723B29B4"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odstranjevanje madežev</w:t>
      </w:r>
      <w:r w:rsidR="00FB7C4E">
        <w:rPr>
          <w:rFonts w:ascii="Arial" w:hAnsi="Arial" w:cs="Arial"/>
          <w:sz w:val="20"/>
          <w:szCs w:val="20"/>
          <w:lang w:val="sl-SI"/>
        </w:rPr>
        <w:t xml:space="preserve"> (steklene površine do 2 metra, tla,..)</w:t>
      </w:r>
    </w:p>
    <w:p w14:paraId="35775F50" w14:textId="62033E88"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stopnišč, ograj</w:t>
      </w:r>
      <w:r w:rsidR="00FB7C4E">
        <w:rPr>
          <w:rFonts w:ascii="Arial" w:hAnsi="Arial" w:cs="Arial"/>
          <w:sz w:val="20"/>
          <w:szCs w:val="20"/>
          <w:lang w:val="sl-SI"/>
        </w:rPr>
        <w:t>,</w:t>
      </w:r>
      <w:r w:rsidRPr="009B6538">
        <w:rPr>
          <w:rFonts w:ascii="Arial" w:hAnsi="Arial" w:cs="Arial"/>
          <w:sz w:val="20"/>
          <w:szCs w:val="20"/>
          <w:lang w:val="sl-SI"/>
        </w:rPr>
        <w:t xml:space="preserve"> držal</w:t>
      </w:r>
      <w:r w:rsidR="00FB7C4E">
        <w:rPr>
          <w:rFonts w:ascii="Arial" w:hAnsi="Arial" w:cs="Arial"/>
          <w:sz w:val="20"/>
          <w:szCs w:val="20"/>
          <w:lang w:val="sl-SI"/>
        </w:rPr>
        <w:t>, čiščenje dvigal (notranjost)</w:t>
      </w:r>
    </w:p>
    <w:p w14:paraId="3F9040E0" w14:textId="4D64CC66"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vhodov in izhodov iz objekta</w:t>
      </w:r>
      <w:r w:rsidR="00FB7C4E">
        <w:rPr>
          <w:rFonts w:ascii="Arial" w:hAnsi="Arial" w:cs="Arial"/>
          <w:sz w:val="20"/>
          <w:szCs w:val="20"/>
          <w:lang w:val="sl-SI"/>
        </w:rPr>
        <w:t>, predpražnikov, informacijskih tabel</w:t>
      </w:r>
    </w:p>
    <w:p w14:paraId="1C15AFCA" w14:textId="77777777" w:rsidR="00852ADE" w:rsidRPr="009B6538" w:rsidRDefault="00C85DDA">
      <w:pPr>
        <w:pStyle w:val="Naslov2"/>
        <w:rPr>
          <w:rFonts w:ascii="Arial" w:hAnsi="Arial" w:cs="Arial"/>
          <w:color w:val="auto"/>
          <w:sz w:val="20"/>
          <w:szCs w:val="20"/>
          <w:lang w:val="sl-SI"/>
        </w:rPr>
      </w:pPr>
      <w:r w:rsidRPr="009B6538">
        <w:rPr>
          <w:rFonts w:ascii="Arial" w:hAnsi="Arial" w:cs="Arial"/>
          <w:color w:val="auto"/>
          <w:sz w:val="20"/>
          <w:szCs w:val="20"/>
          <w:lang w:val="sl-SI"/>
        </w:rPr>
        <w:lastRenderedPageBreak/>
        <w:t>Tedensko čiščenje:</w:t>
      </w:r>
    </w:p>
    <w:p w14:paraId="070586C4"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odprtih polic v omarah</w:t>
      </w:r>
    </w:p>
    <w:p w14:paraId="7A0FD162"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vrat (obe strani in robovi)</w:t>
      </w:r>
    </w:p>
    <w:p w14:paraId="4BE0A80B"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odstranjevanje pajčevine</w:t>
      </w:r>
    </w:p>
    <w:p w14:paraId="049B8930" w14:textId="4EF83D64"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odstranjevanje vodnega kamna</w:t>
      </w:r>
      <w:r w:rsidR="00FB7C4E">
        <w:rPr>
          <w:rFonts w:ascii="Arial" w:hAnsi="Arial" w:cs="Arial"/>
          <w:sz w:val="20"/>
          <w:szCs w:val="20"/>
          <w:lang w:val="sl-SI"/>
        </w:rPr>
        <w:t xml:space="preserve"> z vseh površin</w:t>
      </w:r>
    </w:p>
    <w:p w14:paraId="5DEAAC16"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stikal, vtičnic in držal</w:t>
      </w:r>
    </w:p>
    <w:p w14:paraId="0ED8A3EF" w14:textId="77777777" w:rsidR="00852ADE" w:rsidRPr="009B6538" w:rsidRDefault="00C85DDA">
      <w:pPr>
        <w:pStyle w:val="Naslov2"/>
        <w:rPr>
          <w:rFonts w:ascii="Arial" w:hAnsi="Arial" w:cs="Arial"/>
          <w:color w:val="auto"/>
          <w:sz w:val="20"/>
          <w:szCs w:val="20"/>
          <w:lang w:val="sl-SI"/>
        </w:rPr>
      </w:pPr>
      <w:r w:rsidRPr="009B6538">
        <w:rPr>
          <w:rFonts w:ascii="Arial" w:hAnsi="Arial" w:cs="Arial"/>
          <w:color w:val="auto"/>
          <w:sz w:val="20"/>
          <w:szCs w:val="20"/>
          <w:lang w:val="sl-SI"/>
        </w:rPr>
        <w:t>Mesečno čiščenje:</w:t>
      </w:r>
    </w:p>
    <w:p w14:paraId="2815B66E"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celotnega zunanjega dela omar</w:t>
      </w:r>
    </w:p>
    <w:p w14:paraId="6404730C"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radiatorjev, svetil in cevi centralnega ogrevanja</w:t>
      </w:r>
    </w:p>
    <w:p w14:paraId="19BE9271" w14:textId="77777777" w:rsidR="00852ADE" w:rsidRDefault="00C85DDA">
      <w:pPr>
        <w:pStyle w:val="Oznaenseznam"/>
        <w:rPr>
          <w:rFonts w:ascii="Arial" w:hAnsi="Arial" w:cs="Arial"/>
          <w:sz w:val="20"/>
          <w:szCs w:val="20"/>
          <w:lang w:val="sl-SI"/>
        </w:rPr>
      </w:pPr>
      <w:r w:rsidRPr="009B6538">
        <w:rPr>
          <w:rFonts w:ascii="Arial" w:hAnsi="Arial" w:cs="Arial"/>
          <w:sz w:val="20"/>
          <w:szCs w:val="20"/>
          <w:lang w:val="sl-SI"/>
        </w:rPr>
        <w:t>čiščenje napisnih tabel</w:t>
      </w:r>
    </w:p>
    <w:p w14:paraId="2F52BC7F" w14:textId="77777777" w:rsidR="006272DD" w:rsidRPr="006272DD" w:rsidRDefault="006272DD" w:rsidP="006272DD">
      <w:pPr>
        <w:pStyle w:val="Oznaenseznam"/>
        <w:jc w:val="both"/>
        <w:rPr>
          <w:rFonts w:ascii="Arial" w:hAnsi="Arial" w:cs="Arial"/>
          <w:sz w:val="20"/>
          <w:szCs w:val="20"/>
          <w:lang w:val="sl-SI"/>
        </w:rPr>
      </w:pPr>
      <w:r w:rsidRPr="006272DD">
        <w:rPr>
          <w:rFonts w:ascii="Arial" w:hAnsi="Arial" w:cs="Arial"/>
          <w:sz w:val="20"/>
          <w:szCs w:val="20"/>
          <w:lang w:val="sl-SI"/>
        </w:rPr>
        <w:t>čiščenje oken - čiščenje notranjih steklenih površin do višine 2 m oziroma dostopnih brez uporabe višinske opreme</w:t>
      </w:r>
    </w:p>
    <w:p w14:paraId="3F04AEED"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okenskih okvirjev in zunanjih polic</w:t>
      </w:r>
    </w:p>
    <w:p w14:paraId="31B78494"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ohišij računalniške opreme in parapetnih kanalov</w:t>
      </w:r>
    </w:p>
    <w:p w14:paraId="6865EA5E"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čiščenje stenskih ploščic</w:t>
      </w:r>
    </w:p>
    <w:p w14:paraId="28DD18BA" w14:textId="582B6573" w:rsidR="00852ADE" w:rsidRDefault="00C85DDA">
      <w:pPr>
        <w:pStyle w:val="Oznaenseznam"/>
        <w:rPr>
          <w:rFonts w:ascii="Arial" w:hAnsi="Arial" w:cs="Arial"/>
          <w:sz w:val="20"/>
          <w:szCs w:val="20"/>
          <w:lang w:val="sl-SI"/>
        </w:rPr>
      </w:pPr>
      <w:r w:rsidRPr="009B6538">
        <w:rPr>
          <w:rFonts w:ascii="Arial" w:hAnsi="Arial" w:cs="Arial"/>
          <w:sz w:val="20"/>
          <w:szCs w:val="20"/>
          <w:lang w:val="sl-SI"/>
        </w:rPr>
        <w:t>globinsko čiščenje preprog in itisona</w:t>
      </w:r>
      <w:r w:rsidR="00FB7C4E">
        <w:rPr>
          <w:rFonts w:ascii="Arial" w:hAnsi="Arial" w:cs="Arial"/>
          <w:sz w:val="20"/>
          <w:szCs w:val="20"/>
          <w:lang w:val="sl-SI"/>
        </w:rPr>
        <w:t xml:space="preserve"> (vodno)</w:t>
      </w:r>
    </w:p>
    <w:p w14:paraId="0D0C9378" w14:textId="5C495847" w:rsidR="00FB7C4E" w:rsidRPr="009B6538" w:rsidRDefault="00FB7C4E">
      <w:pPr>
        <w:pStyle w:val="Oznaenseznam"/>
        <w:rPr>
          <w:rFonts w:ascii="Arial" w:hAnsi="Arial" w:cs="Arial"/>
          <w:sz w:val="20"/>
          <w:szCs w:val="20"/>
          <w:lang w:val="sl-SI"/>
        </w:rPr>
      </w:pPr>
      <w:r>
        <w:rPr>
          <w:rFonts w:ascii="Arial" w:hAnsi="Arial" w:cs="Arial"/>
          <w:sz w:val="20"/>
          <w:szCs w:val="20"/>
          <w:lang w:val="sl-SI"/>
        </w:rPr>
        <w:t>globinsko čiščenje tal s premazom jedilnice in hodnika ter kuhinje</w:t>
      </w:r>
    </w:p>
    <w:p w14:paraId="450A65B8" w14:textId="77777777" w:rsidR="00852ADE" w:rsidRPr="009B6538" w:rsidRDefault="00C85DDA">
      <w:pPr>
        <w:pStyle w:val="Naslov2"/>
        <w:rPr>
          <w:rFonts w:ascii="Arial" w:hAnsi="Arial" w:cs="Arial"/>
          <w:color w:val="auto"/>
          <w:sz w:val="20"/>
          <w:szCs w:val="20"/>
          <w:lang w:val="sl-SI"/>
        </w:rPr>
      </w:pPr>
      <w:r w:rsidRPr="009B6538">
        <w:rPr>
          <w:rFonts w:ascii="Arial" w:hAnsi="Arial" w:cs="Arial"/>
          <w:color w:val="auto"/>
          <w:sz w:val="20"/>
          <w:szCs w:val="20"/>
          <w:lang w:val="sl-SI"/>
        </w:rPr>
        <w:t>Letno čiščenje (generalno čiščenje – 2× letno):</w:t>
      </w:r>
    </w:p>
    <w:p w14:paraId="06E343B3" w14:textId="77777777" w:rsidR="00505396" w:rsidRPr="00505396" w:rsidRDefault="00505396" w:rsidP="00505396">
      <w:pPr>
        <w:pStyle w:val="Oznaenseznam"/>
        <w:rPr>
          <w:rFonts w:ascii="Arial" w:hAnsi="Arial" w:cs="Arial"/>
          <w:sz w:val="20"/>
          <w:szCs w:val="20"/>
          <w:lang w:val="sl-SI"/>
        </w:rPr>
      </w:pPr>
      <w:r w:rsidRPr="00505396">
        <w:rPr>
          <w:rFonts w:ascii="Arial" w:hAnsi="Arial" w:cs="Arial"/>
          <w:sz w:val="20"/>
          <w:szCs w:val="20"/>
          <w:lang w:val="sl-SI"/>
        </w:rPr>
        <w:t>nanos novih zaščitnih premazov in po potrebi loščenje tal,</w:t>
      </w:r>
    </w:p>
    <w:p w14:paraId="3830965F" w14:textId="77777777" w:rsidR="00852ADE" w:rsidRPr="009B6538" w:rsidRDefault="00C85DDA">
      <w:pPr>
        <w:pStyle w:val="Oznaenseznam"/>
        <w:rPr>
          <w:rFonts w:ascii="Arial" w:hAnsi="Arial" w:cs="Arial"/>
          <w:sz w:val="20"/>
          <w:szCs w:val="20"/>
          <w:lang w:val="sl-SI"/>
        </w:rPr>
      </w:pPr>
      <w:r w:rsidRPr="009B6538">
        <w:rPr>
          <w:rFonts w:ascii="Arial" w:hAnsi="Arial" w:cs="Arial"/>
          <w:sz w:val="20"/>
          <w:szCs w:val="20"/>
          <w:lang w:val="sl-SI"/>
        </w:rPr>
        <w:t>globinsko čiščenje oblazinjenega pohištva</w:t>
      </w:r>
    </w:p>
    <w:p w14:paraId="3B059B05" w14:textId="77777777" w:rsidR="00852ADE" w:rsidRDefault="00C85DDA">
      <w:pPr>
        <w:pStyle w:val="Oznaenseznam"/>
        <w:rPr>
          <w:rFonts w:ascii="Arial" w:hAnsi="Arial" w:cs="Arial"/>
          <w:sz w:val="20"/>
          <w:szCs w:val="20"/>
          <w:lang w:val="sl-SI"/>
        </w:rPr>
      </w:pPr>
      <w:r w:rsidRPr="009B6538">
        <w:rPr>
          <w:rFonts w:ascii="Arial" w:hAnsi="Arial" w:cs="Arial"/>
          <w:sz w:val="20"/>
          <w:szCs w:val="20"/>
          <w:lang w:val="sl-SI"/>
        </w:rPr>
        <w:t>mokro čiščenje preprog</w:t>
      </w:r>
    </w:p>
    <w:p w14:paraId="09BEABEF" w14:textId="2320AD20" w:rsidR="006418DD" w:rsidRDefault="006418DD">
      <w:pPr>
        <w:pStyle w:val="Oznaenseznam"/>
        <w:rPr>
          <w:rFonts w:ascii="Arial" w:hAnsi="Arial" w:cs="Arial"/>
          <w:sz w:val="20"/>
          <w:szCs w:val="20"/>
          <w:lang w:val="sl-SI"/>
        </w:rPr>
      </w:pPr>
      <w:r>
        <w:rPr>
          <w:rFonts w:ascii="Arial" w:hAnsi="Arial" w:cs="Arial"/>
          <w:sz w:val="20"/>
          <w:szCs w:val="20"/>
          <w:lang w:val="sl-SI"/>
        </w:rPr>
        <w:t>čiščenje okenskih okvirjev, rešetk, stekel žaluzij</w:t>
      </w:r>
    </w:p>
    <w:p w14:paraId="51DD2126" w14:textId="2DAF96E1" w:rsidR="006418DD" w:rsidRDefault="006418DD">
      <w:pPr>
        <w:pStyle w:val="Oznaenseznam"/>
        <w:rPr>
          <w:rFonts w:ascii="Arial" w:hAnsi="Arial" w:cs="Arial"/>
          <w:sz w:val="20"/>
          <w:szCs w:val="20"/>
          <w:lang w:val="sl-SI"/>
        </w:rPr>
      </w:pPr>
      <w:r>
        <w:rPr>
          <w:rFonts w:ascii="Arial" w:hAnsi="Arial" w:cs="Arial"/>
          <w:sz w:val="20"/>
          <w:szCs w:val="20"/>
          <w:lang w:val="sl-SI"/>
        </w:rPr>
        <w:t>čiščenje zunanjih okenskih polic.</w:t>
      </w:r>
    </w:p>
    <w:p w14:paraId="6734CEAE" w14:textId="77777777" w:rsidR="00FB7C4E" w:rsidRDefault="00FB7C4E" w:rsidP="00FB7C4E">
      <w:pPr>
        <w:pStyle w:val="Oznaenseznam"/>
        <w:numPr>
          <w:ilvl w:val="0"/>
          <w:numId w:val="0"/>
        </w:numPr>
        <w:ind w:left="360" w:hanging="360"/>
        <w:rPr>
          <w:rFonts w:ascii="Arial" w:hAnsi="Arial" w:cs="Arial"/>
          <w:sz w:val="20"/>
          <w:szCs w:val="20"/>
          <w:lang w:val="sl-SI"/>
        </w:rPr>
      </w:pPr>
    </w:p>
    <w:p w14:paraId="79847202" w14:textId="6CE637FE" w:rsidR="00FB7C4E" w:rsidRDefault="00FB7C4E" w:rsidP="00FB7C4E">
      <w:pPr>
        <w:pStyle w:val="Oznaenseznam"/>
        <w:numPr>
          <w:ilvl w:val="0"/>
          <w:numId w:val="0"/>
        </w:numPr>
        <w:jc w:val="both"/>
        <w:rPr>
          <w:rFonts w:ascii="Arial" w:hAnsi="Arial" w:cs="Arial"/>
          <w:sz w:val="20"/>
          <w:szCs w:val="20"/>
          <w:lang w:val="sl-SI"/>
        </w:rPr>
      </w:pPr>
      <w:r w:rsidRPr="00FB7C4E">
        <w:rPr>
          <w:rFonts w:ascii="Arial" w:hAnsi="Arial" w:cs="Arial"/>
          <w:sz w:val="20"/>
          <w:szCs w:val="20"/>
          <w:lang w:val="sl-SI"/>
        </w:rPr>
        <w:t>Generalno čiščenje se bo izvajalo predvidoma v mesecu decembru</w:t>
      </w:r>
      <w:r>
        <w:rPr>
          <w:rFonts w:ascii="Arial" w:hAnsi="Arial" w:cs="Arial"/>
          <w:sz w:val="20"/>
          <w:szCs w:val="20"/>
          <w:lang w:val="sl-SI"/>
        </w:rPr>
        <w:t xml:space="preserve"> in</w:t>
      </w:r>
      <w:r w:rsidRPr="00FB7C4E">
        <w:rPr>
          <w:rFonts w:ascii="Arial" w:hAnsi="Arial" w:cs="Arial"/>
          <w:sz w:val="20"/>
          <w:szCs w:val="20"/>
          <w:lang w:val="sl-SI"/>
        </w:rPr>
        <w:t xml:space="preserve"> juniju  (dan določita uporabnik in izvajalec v pisni obliki naknadno in v skladu s hišnim redom posameznega uporabnika).</w:t>
      </w:r>
    </w:p>
    <w:p w14:paraId="04D08C3E" w14:textId="77777777" w:rsidR="00CD2265" w:rsidRDefault="00CD2265" w:rsidP="00FB7C4E">
      <w:pPr>
        <w:pStyle w:val="Oznaenseznam"/>
        <w:numPr>
          <w:ilvl w:val="0"/>
          <w:numId w:val="0"/>
        </w:numPr>
        <w:jc w:val="both"/>
        <w:rPr>
          <w:rFonts w:ascii="Arial" w:hAnsi="Arial" w:cs="Arial"/>
          <w:sz w:val="20"/>
          <w:szCs w:val="20"/>
          <w:lang w:val="sl-SI"/>
        </w:rPr>
      </w:pPr>
    </w:p>
    <w:p w14:paraId="5C9B34F7" w14:textId="77777777" w:rsidR="00CD2265" w:rsidRPr="00CD2265" w:rsidRDefault="00CD2265" w:rsidP="00CD2265">
      <w:pPr>
        <w:spacing w:before="100" w:beforeAutospacing="1" w:after="100" w:afterAutospacing="1" w:line="240" w:lineRule="auto"/>
        <w:jc w:val="both"/>
        <w:outlineLvl w:val="0"/>
        <w:rPr>
          <w:rFonts w:ascii="Arial" w:eastAsia="Times New Roman" w:hAnsi="Arial" w:cs="Arial"/>
          <w:b/>
          <w:bCs/>
          <w:kern w:val="36"/>
          <w:sz w:val="20"/>
          <w:szCs w:val="20"/>
          <w:lang w:val="sl-SI" w:eastAsia="sl-SI"/>
        </w:rPr>
      </w:pPr>
      <w:r w:rsidRPr="00CD2265">
        <w:rPr>
          <w:rFonts w:ascii="Arial" w:eastAsia="Times New Roman" w:hAnsi="Arial" w:cs="Arial"/>
          <w:b/>
          <w:bCs/>
          <w:kern w:val="36"/>
          <w:sz w:val="20"/>
          <w:szCs w:val="20"/>
          <w:lang w:val="sl-SI" w:eastAsia="sl-SI"/>
        </w:rPr>
        <w:t>MATERIAL, OPREMA IN POTROŠNI MATERIAL ZA IZVAJANJE STORITEV ČIŠČENJA</w:t>
      </w:r>
    </w:p>
    <w:p w14:paraId="0E338C06" w14:textId="77777777" w:rsidR="003D6F55" w:rsidRDefault="003D6F55" w:rsidP="00CD2265">
      <w:pPr>
        <w:spacing w:before="100" w:beforeAutospacing="1" w:after="100" w:afterAutospacing="1" w:line="240" w:lineRule="auto"/>
        <w:jc w:val="both"/>
        <w:rPr>
          <w:rFonts w:ascii="Arial" w:eastAsia="Times New Roman" w:hAnsi="Arial" w:cs="Arial"/>
          <w:sz w:val="20"/>
          <w:szCs w:val="20"/>
          <w:lang w:val="sl-SI" w:eastAsia="sl-SI"/>
        </w:rPr>
      </w:pPr>
      <w:r w:rsidRPr="003D6F55">
        <w:rPr>
          <w:rFonts w:ascii="Arial" w:eastAsia="Times New Roman" w:hAnsi="Arial" w:cs="Arial"/>
          <w:sz w:val="20"/>
          <w:szCs w:val="20"/>
          <w:lang w:val="sl-SI" w:eastAsia="sl-SI"/>
        </w:rPr>
        <w:t>Strošek čistilnih sredstev, čistilnih pripomočkov, opreme in vrečk za odpadke mora izvajalec vključiti v ceno storitve ter ga predvideti na osnovi ogleda prostorov in pogovora s kontaktno osebo naročnika.</w:t>
      </w:r>
    </w:p>
    <w:p w14:paraId="7D644C25" w14:textId="6C36D26D" w:rsidR="00CD2265" w:rsidRPr="00CD2265" w:rsidRDefault="00CD2265" w:rsidP="00CD2265">
      <w:p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 xml:space="preserve">Izvajalec mora sam zagotoviti vse pripomočke za čiščenje, čistilna sredstva in vrečke za koše za smeti. Med </w:t>
      </w:r>
      <w:r w:rsidRPr="00990A7C">
        <w:rPr>
          <w:rFonts w:ascii="Arial" w:eastAsia="Times New Roman" w:hAnsi="Arial" w:cs="Arial"/>
          <w:sz w:val="20"/>
          <w:szCs w:val="20"/>
          <w:u w:val="single"/>
          <w:lang w:val="sl-SI" w:eastAsia="sl-SI"/>
        </w:rPr>
        <w:t>pripomočke za čiščenj</w:t>
      </w:r>
      <w:r w:rsidRPr="00CD2265">
        <w:rPr>
          <w:rFonts w:ascii="Arial" w:eastAsia="Times New Roman" w:hAnsi="Arial" w:cs="Arial"/>
          <w:sz w:val="20"/>
          <w:szCs w:val="20"/>
          <w:lang w:val="sl-SI" w:eastAsia="sl-SI"/>
        </w:rPr>
        <w:t>e sodijo zlasti:</w:t>
      </w:r>
    </w:p>
    <w:p w14:paraId="0BCA1271" w14:textId="77777777" w:rsidR="00CD2265" w:rsidRPr="00CD2265" w:rsidRDefault="00CD2265" w:rsidP="00CD2265">
      <w:pPr>
        <w:numPr>
          <w:ilvl w:val="0"/>
          <w:numId w:val="33"/>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čistilne krpe,</w:t>
      </w:r>
    </w:p>
    <w:p w14:paraId="62323B36" w14:textId="77777777" w:rsidR="00CD2265" w:rsidRPr="00CD2265" w:rsidRDefault="00CD2265" w:rsidP="00CD2265">
      <w:pPr>
        <w:numPr>
          <w:ilvl w:val="0"/>
          <w:numId w:val="33"/>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metle,</w:t>
      </w:r>
    </w:p>
    <w:p w14:paraId="3C166F5E" w14:textId="77777777" w:rsidR="00CD2265" w:rsidRPr="00CD2265" w:rsidRDefault="00CD2265" w:rsidP="00CD2265">
      <w:pPr>
        <w:numPr>
          <w:ilvl w:val="0"/>
          <w:numId w:val="33"/>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smetišnice,</w:t>
      </w:r>
    </w:p>
    <w:p w14:paraId="43BB4071" w14:textId="77777777" w:rsidR="00CD2265" w:rsidRPr="00CD2265" w:rsidRDefault="00CD2265" w:rsidP="00CD2265">
      <w:pPr>
        <w:numPr>
          <w:ilvl w:val="0"/>
          <w:numId w:val="33"/>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brisalci,</w:t>
      </w:r>
    </w:p>
    <w:p w14:paraId="01A3F9FC" w14:textId="77777777" w:rsidR="00CD2265" w:rsidRPr="00CD2265" w:rsidRDefault="00CD2265" w:rsidP="00CD2265">
      <w:pPr>
        <w:numPr>
          <w:ilvl w:val="0"/>
          <w:numId w:val="33"/>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lestve,</w:t>
      </w:r>
    </w:p>
    <w:p w14:paraId="0AB9DE3D" w14:textId="77777777" w:rsidR="00CD2265" w:rsidRPr="00CD2265" w:rsidRDefault="00CD2265" w:rsidP="00CD2265">
      <w:pPr>
        <w:numPr>
          <w:ilvl w:val="0"/>
          <w:numId w:val="33"/>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čistilni vozički,</w:t>
      </w:r>
    </w:p>
    <w:p w14:paraId="178F8BA7" w14:textId="77777777" w:rsidR="00CD2265" w:rsidRPr="00CD2265" w:rsidRDefault="00CD2265" w:rsidP="00CD2265">
      <w:pPr>
        <w:numPr>
          <w:ilvl w:val="0"/>
          <w:numId w:val="33"/>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sesalci za suho in mokro sesanje,</w:t>
      </w:r>
    </w:p>
    <w:p w14:paraId="78ED3B33" w14:textId="77777777" w:rsidR="00CD2265" w:rsidRPr="00CD2265" w:rsidRDefault="00CD2265" w:rsidP="00CD2265">
      <w:pPr>
        <w:numPr>
          <w:ilvl w:val="0"/>
          <w:numId w:val="33"/>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kombinirani čistilni stroji,</w:t>
      </w:r>
    </w:p>
    <w:p w14:paraId="40051E8F" w14:textId="77777777" w:rsidR="00CD2265" w:rsidRPr="00CD2265" w:rsidRDefault="00CD2265" w:rsidP="00CD2265">
      <w:pPr>
        <w:numPr>
          <w:ilvl w:val="0"/>
          <w:numId w:val="33"/>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lastRenderedPageBreak/>
        <w:t>ter vsa druga strojna oprema, ki jo izvajalec oziroma čistilno osebje potrebuje za izvajanje storitev čiščenja, ki so predmet javnega naročila.</w:t>
      </w:r>
    </w:p>
    <w:p w14:paraId="1F721BF5" w14:textId="77777777" w:rsidR="00CD2265" w:rsidRPr="00CD2265" w:rsidRDefault="00CD2265" w:rsidP="00CD2265">
      <w:p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 xml:space="preserve">Med </w:t>
      </w:r>
      <w:r w:rsidRPr="00990A7C">
        <w:rPr>
          <w:rFonts w:ascii="Arial" w:eastAsia="Times New Roman" w:hAnsi="Arial" w:cs="Arial"/>
          <w:sz w:val="20"/>
          <w:szCs w:val="20"/>
          <w:u w:val="single"/>
          <w:lang w:val="sl-SI" w:eastAsia="sl-SI"/>
        </w:rPr>
        <w:t>čistilna sredstva</w:t>
      </w:r>
      <w:r w:rsidRPr="00CD2265">
        <w:rPr>
          <w:rFonts w:ascii="Arial" w:eastAsia="Times New Roman" w:hAnsi="Arial" w:cs="Arial"/>
          <w:sz w:val="20"/>
          <w:szCs w:val="20"/>
          <w:lang w:val="sl-SI" w:eastAsia="sl-SI"/>
        </w:rPr>
        <w:t xml:space="preserve"> sodijo vsa čistila, ki se uporabljajo za odstranjevanje umazanije z različnih površin in materialov, zlasti:</w:t>
      </w:r>
    </w:p>
    <w:p w14:paraId="77A74ED5" w14:textId="77777777" w:rsidR="00CD2265" w:rsidRPr="00CD2265" w:rsidRDefault="00CD2265" w:rsidP="00CD2265">
      <w:pPr>
        <w:numPr>
          <w:ilvl w:val="0"/>
          <w:numId w:val="34"/>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čistila za talne površine,</w:t>
      </w:r>
    </w:p>
    <w:p w14:paraId="6888307F" w14:textId="77777777" w:rsidR="00CD2265" w:rsidRPr="00CD2265" w:rsidRDefault="00CD2265" w:rsidP="00CD2265">
      <w:pPr>
        <w:numPr>
          <w:ilvl w:val="0"/>
          <w:numId w:val="34"/>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čistila za preproge in tekstilne talne obloge,</w:t>
      </w:r>
    </w:p>
    <w:p w14:paraId="4BB9605D" w14:textId="77777777" w:rsidR="00CD2265" w:rsidRPr="00CD2265" w:rsidRDefault="00CD2265" w:rsidP="00CD2265">
      <w:pPr>
        <w:numPr>
          <w:ilvl w:val="0"/>
          <w:numId w:val="34"/>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čistila za oblazinjeno pohištvo,</w:t>
      </w:r>
    </w:p>
    <w:p w14:paraId="21B29CAA" w14:textId="77777777" w:rsidR="00CD2265" w:rsidRPr="00CD2265" w:rsidRDefault="00CD2265" w:rsidP="00CD2265">
      <w:pPr>
        <w:numPr>
          <w:ilvl w:val="0"/>
          <w:numId w:val="34"/>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čistila za sanitarije,</w:t>
      </w:r>
    </w:p>
    <w:p w14:paraId="5C30E72B" w14:textId="77777777" w:rsidR="00CD2265" w:rsidRPr="00CD2265" w:rsidRDefault="00CD2265" w:rsidP="00CD2265">
      <w:pPr>
        <w:numPr>
          <w:ilvl w:val="0"/>
          <w:numId w:val="34"/>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čistila za stenske ploščice,</w:t>
      </w:r>
    </w:p>
    <w:p w14:paraId="5B214C6A" w14:textId="77777777" w:rsidR="00CD2265" w:rsidRPr="00CD2265" w:rsidRDefault="00CD2265" w:rsidP="00CD2265">
      <w:pPr>
        <w:numPr>
          <w:ilvl w:val="0"/>
          <w:numId w:val="34"/>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čistila za lesene površine,</w:t>
      </w:r>
    </w:p>
    <w:p w14:paraId="277D58A6" w14:textId="77777777" w:rsidR="00CD2265" w:rsidRPr="00CD2265" w:rsidRDefault="00CD2265" w:rsidP="00CD2265">
      <w:pPr>
        <w:numPr>
          <w:ilvl w:val="0"/>
          <w:numId w:val="34"/>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premazi za zaščito talnih površin,</w:t>
      </w:r>
    </w:p>
    <w:p w14:paraId="0EBE9F7D" w14:textId="77777777" w:rsidR="00CD2265" w:rsidRPr="00CD2265" w:rsidRDefault="00CD2265" w:rsidP="00CD2265">
      <w:pPr>
        <w:numPr>
          <w:ilvl w:val="0"/>
          <w:numId w:val="34"/>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sredstva za odstranjevanje vodnega kamna,</w:t>
      </w:r>
    </w:p>
    <w:p w14:paraId="41F94751" w14:textId="77777777" w:rsidR="00CD2265" w:rsidRDefault="00CD2265" w:rsidP="00CD2265">
      <w:pPr>
        <w:numPr>
          <w:ilvl w:val="0"/>
          <w:numId w:val="34"/>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ter druga specialna čistila, ki so potrebna za učinkovito izvajanje storitev čiščenja.</w:t>
      </w:r>
    </w:p>
    <w:p w14:paraId="156D7BCF" w14:textId="77777777" w:rsidR="00FF22C4" w:rsidRDefault="00FF22C4" w:rsidP="00FF22C4">
      <w:pPr>
        <w:spacing w:before="100" w:beforeAutospacing="1" w:after="100" w:afterAutospacing="1" w:line="240" w:lineRule="auto"/>
        <w:jc w:val="both"/>
        <w:rPr>
          <w:rFonts w:ascii="Arial" w:eastAsia="Times New Roman" w:hAnsi="Arial" w:cs="Arial"/>
          <w:sz w:val="20"/>
          <w:szCs w:val="20"/>
          <w:u w:val="single"/>
          <w:lang w:val="sl-SI" w:eastAsia="sl-SI"/>
        </w:rPr>
      </w:pPr>
      <w:r w:rsidRPr="00FF22C4">
        <w:rPr>
          <w:rFonts w:ascii="Arial" w:eastAsia="Times New Roman" w:hAnsi="Arial" w:cs="Arial"/>
          <w:sz w:val="20"/>
          <w:szCs w:val="20"/>
          <w:u w:val="single"/>
          <w:lang w:val="sl-SI" w:eastAsia="sl-SI"/>
        </w:rPr>
        <w:t>Obveznosti izvajalca glede higienskega materiala</w:t>
      </w:r>
    </w:p>
    <w:p w14:paraId="6D23166F" w14:textId="3B32582D" w:rsidR="00FF22C4" w:rsidRDefault="00FF22C4" w:rsidP="00FF22C4">
      <w:pPr>
        <w:spacing w:before="100" w:beforeAutospacing="1" w:after="100" w:afterAutospacing="1" w:line="240" w:lineRule="auto"/>
        <w:jc w:val="both"/>
        <w:rPr>
          <w:rFonts w:ascii="Arial" w:eastAsia="Times New Roman" w:hAnsi="Arial" w:cs="Arial"/>
          <w:sz w:val="20"/>
          <w:szCs w:val="20"/>
          <w:lang w:val="sl-SI" w:eastAsia="sl-SI"/>
        </w:rPr>
      </w:pPr>
      <w:r w:rsidRPr="00FF22C4">
        <w:rPr>
          <w:rFonts w:ascii="Arial" w:eastAsia="Times New Roman" w:hAnsi="Arial" w:cs="Arial"/>
          <w:sz w:val="20"/>
          <w:szCs w:val="20"/>
          <w:lang w:val="sl-SI" w:eastAsia="sl-SI"/>
        </w:rPr>
        <w:t>Izvajalec je dolžan:</w:t>
      </w:r>
    </w:p>
    <w:p w14:paraId="5AF7E12B" w14:textId="77777777" w:rsidR="00FF22C4" w:rsidRPr="00FF22C4" w:rsidRDefault="00FF22C4" w:rsidP="00FF22C4">
      <w:pPr>
        <w:pStyle w:val="Odstavekseznama"/>
        <w:numPr>
          <w:ilvl w:val="0"/>
          <w:numId w:val="32"/>
        </w:numPr>
        <w:spacing w:before="100" w:beforeAutospacing="1" w:after="100" w:afterAutospacing="1" w:line="240" w:lineRule="auto"/>
        <w:jc w:val="both"/>
        <w:rPr>
          <w:rFonts w:ascii="Arial" w:eastAsia="Times New Roman" w:hAnsi="Arial" w:cs="Arial"/>
          <w:sz w:val="20"/>
          <w:szCs w:val="20"/>
          <w:u w:val="single"/>
          <w:lang w:val="sl-SI" w:eastAsia="sl-SI"/>
        </w:rPr>
      </w:pPr>
      <w:r w:rsidRPr="00FF22C4">
        <w:rPr>
          <w:rFonts w:ascii="Arial" w:eastAsia="Times New Roman" w:hAnsi="Arial" w:cs="Arial"/>
          <w:sz w:val="20"/>
          <w:szCs w:val="20"/>
          <w:lang w:val="sl-SI" w:eastAsia="sl-SI"/>
        </w:rPr>
        <w:t>skrbeti za pravočasno namestitev in dopolnjevanje higienskega materiala v sanitarnih prostorih,</w:t>
      </w:r>
    </w:p>
    <w:p w14:paraId="1C415A0F" w14:textId="77777777" w:rsidR="00FF22C4" w:rsidRPr="00FF22C4" w:rsidRDefault="00FF22C4" w:rsidP="00FF22C4">
      <w:pPr>
        <w:pStyle w:val="Odstavekseznama"/>
        <w:numPr>
          <w:ilvl w:val="0"/>
          <w:numId w:val="32"/>
        </w:numPr>
        <w:spacing w:before="100" w:beforeAutospacing="1" w:after="100" w:afterAutospacing="1" w:line="240" w:lineRule="auto"/>
        <w:jc w:val="both"/>
        <w:rPr>
          <w:rFonts w:ascii="Arial" w:eastAsia="Times New Roman" w:hAnsi="Arial" w:cs="Arial"/>
          <w:sz w:val="20"/>
          <w:szCs w:val="20"/>
          <w:u w:val="single"/>
          <w:lang w:val="sl-SI" w:eastAsia="sl-SI"/>
        </w:rPr>
      </w:pPr>
      <w:r w:rsidRPr="00FF22C4">
        <w:rPr>
          <w:rFonts w:ascii="Arial" w:eastAsia="Times New Roman" w:hAnsi="Arial" w:cs="Arial"/>
          <w:sz w:val="20"/>
          <w:szCs w:val="20"/>
          <w:lang w:val="sl-SI" w:eastAsia="sl-SI"/>
        </w:rPr>
        <w:t>spremljati porabo in o morebitnih pomanjkanjih pravočasno obvestiti kontaktno osebo naročnika,</w:t>
      </w:r>
    </w:p>
    <w:p w14:paraId="55F71E89" w14:textId="3C126C5B" w:rsidR="00FF22C4" w:rsidRPr="00FF22C4" w:rsidRDefault="00FF22C4" w:rsidP="00FF22C4">
      <w:pPr>
        <w:pStyle w:val="Odstavekseznama"/>
        <w:numPr>
          <w:ilvl w:val="0"/>
          <w:numId w:val="32"/>
        </w:numPr>
        <w:spacing w:before="100" w:beforeAutospacing="1" w:after="100" w:afterAutospacing="1" w:line="240" w:lineRule="auto"/>
        <w:jc w:val="both"/>
        <w:rPr>
          <w:rFonts w:ascii="Arial" w:eastAsia="Times New Roman" w:hAnsi="Arial" w:cs="Arial"/>
          <w:sz w:val="20"/>
          <w:szCs w:val="20"/>
          <w:u w:val="single"/>
          <w:lang w:val="sl-SI" w:eastAsia="sl-SI"/>
        </w:rPr>
      </w:pPr>
      <w:r w:rsidRPr="00FF22C4">
        <w:rPr>
          <w:rFonts w:ascii="Arial" w:eastAsia="Times New Roman" w:hAnsi="Arial" w:cs="Arial"/>
          <w:sz w:val="20"/>
          <w:szCs w:val="20"/>
          <w:lang w:val="sl-SI" w:eastAsia="sl-SI"/>
        </w:rPr>
        <w:t>z materialom ravnati gospodarno.</w:t>
      </w:r>
    </w:p>
    <w:p w14:paraId="27E3FED8" w14:textId="77777777" w:rsidR="00FF22C4" w:rsidRPr="00554044" w:rsidRDefault="00FF22C4" w:rsidP="00554044">
      <w:pPr>
        <w:spacing w:before="100" w:beforeAutospacing="1" w:after="100" w:afterAutospacing="1" w:line="240" w:lineRule="auto"/>
        <w:jc w:val="both"/>
        <w:rPr>
          <w:rFonts w:ascii="Arial" w:eastAsia="Times New Roman" w:hAnsi="Arial" w:cs="Arial"/>
          <w:sz w:val="20"/>
          <w:szCs w:val="20"/>
          <w:lang w:val="sl-SI" w:eastAsia="sl-SI"/>
        </w:rPr>
      </w:pPr>
      <w:r w:rsidRPr="00554044">
        <w:rPr>
          <w:rFonts w:ascii="Arial" w:eastAsia="Times New Roman" w:hAnsi="Arial" w:cs="Arial"/>
          <w:sz w:val="20"/>
          <w:szCs w:val="20"/>
          <w:u w:val="single"/>
          <w:lang w:val="sl-SI" w:eastAsia="sl-SI"/>
        </w:rPr>
        <w:t>Higienski material za vsakodnevno uporabo v sanitarijah</w:t>
      </w:r>
      <w:r w:rsidRPr="00554044">
        <w:rPr>
          <w:rFonts w:ascii="Arial" w:eastAsia="Times New Roman" w:hAnsi="Arial" w:cs="Arial"/>
          <w:sz w:val="20"/>
          <w:szCs w:val="20"/>
          <w:lang w:val="sl-SI" w:eastAsia="sl-SI"/>
        </w:rPr>
        <w:t xml:space="preserve"> zagotavlja naročnik oziroma posamezni uporabnik, in sicer:</w:t>
      </w:r>
    </w:p>
    <w:p w14:paraId="76589BD5" w14:textId="2B1A3806" w:rsidR="00CD2265" w:rsidRPr="00CD2265" w:rsidRDefault="00CD2265" w:rsidP="00CD2265">
      <w:pPr>
        <w:numPr>
          <w:ilvl w:val="0"/>
          <w:numId w:val="35"/>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toaletni papir,</w:t>
      </w:r>
    </w:p>
    <w:p w14:paraId="405F2706" w14:textId="77777777" w:rsidR="00CD2265" w:rsidRPr="00CD2265" w:rsidRDefault="00CD2265" w:rsidP="00CD2265">
      <w:pPr>
        <w:numPr>
          <w:ilvl w:val="0"/>
          <w:numId w:val="35"/>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papirnate brisače,</w:t>
      </w:r>
    </w:p>
    <w:p w14:paraId="1D68F9B5" w14:textId="77777777" w:rsidR="00CD2265" w:rsidRPr="00CD2265" w:rsidRDefault="00CD2265" w:rsidP="00CD2265">
      <w:pPr>
        <w:numPr>
          <w:ilvl w:val="0"/>
          <w:numId w:val="35"/>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milo,</w:t>
      </w:r>
    </w:p>
    <w:p w14:paraId="5F405724" w14:textId="77777777" w:rsidR="00CD2265" w:rsidRPr="00CD2265" w:rsidRDefault="00CD2265" w:rsidP="00CD2265">
      <w:pPr>
        <w:numPr>
          <w:ilvl w:val="0"/>
          <w:numId w:val="35"/>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obloge za WC deske,</w:t>
      </w:r>
    </w:p>
    <w:p w14:paraId="6950BE3D" w14:textId="53980FB1" w:rsidR="00CD2265" w:rsidRPr="004D166D" w:rsidRDefault="00CD2265" w:rsidP="004D166D">
      <w:pPr>
        <w:numPr>
          <w:ilvl w:val="0"/>
          <w:numId w:val="35"/>
        </w:numPr>
        <w:spacing w:before="100" w:beforeAutospacing="1" w:after="100" w:afterAutospacing="1" w:line="240" w:lineRule="auto"/>
        <w:jc w:val="both"/>
        <w:rPr>
          <w:rFonts w:ascii="Arial" w:eastAsia="Times New Roman" w:hAnsi="Arial" w:cs="Arial"/>
          <w:sz w:val="20"/>
          <w:szCs w:val="20"/>
          <w:lang w:val="sl-SI" w:eastAsia="sl-SI"/>
        </w:rPr>
      </w:pPr>
      <w:r w:rsidRPr="00CD2265">
        <w:rPr>
          <w:rFonts w:ascii="Arial" w:eastAsia="Times New Roman" w:hAnsi="Arial" w:cs="Arial"/>
          <w:sz w:val="20"/>
          <w:szCs w:val="20"/>
          <w:lang w:val="sl-SI" w:eastAsia="sl-SI"/>
        </w:rPr>
        <w:t>vrečke za damske vložke in drugi sanitarno-higienski pripomočki</w:t>
      </w:r>
      <w:r w:rsidR="004D166D">
        <w:rPr>
          <w:rFonts w:ascii="Arial" w:eastAsia="Times New Roman" w:hAnsi="Arial" w:cs="Arial"/>
          <w:sz w:val="20"/>
          <w:szCs w:val="20"/>
          <w:lang w:val="sl-SI" w:eastAsia="sl-SI"/>
        </w:rPr>
        <w:t>.</w:t>
      </w:r>
    </w:p>
    <w:p w14:paraId="6118E6DB" w14:textId="77777777" w:rsidR="00852ADE" w:rsidRPr="009B6538" w:rsidRDefault="00C85DDA" w:rsidP="00723ABD">
      <w:pPr>
        <w:pStyle w:val="Naslov1"/>
        <w:jc w:val="both"/>
        <w:rPr>
          <w:rFonts w:ascii="Arial" w:hAnsi="Arial" w:cs="Arial"/>
          <w:color w:val="auto"/>
          <w:sz w:val="20"/>
          <w:szCs w:val="20"/>
          <w:lang w:val="sl-SI"/>
        </w:rPr>
      </w:pPr>
      <w:r w:rsidRPr="009B6538">
        <w:rPr>
          <w:rFonts w:ascii="Arial" w:hAnsi="Arial" w:cs="Arial"/>
          <w:color w:val="auto"/>
          <w:sz w:val="20"/>
          <w:szCs w:val="20"/>
          <w:lang w:val="sl-SI"/>
        </w:rPr>
        <w:t>POSEBNE TEHNIČNE ZAHTEVE ZA CELOTNO JAVNO NAROČILO</w:t>
      </w:r>
    </w:p>
    <w:p w14:paraId="3FCDACA0" w14:textId="77777777" w:rsidR="00723ABD" w:rsidRPr="009B6538" w:rsidRDefault="00723ABD" w:rsidP="00723ABD">
      <w:pPr>
        <w:rPr>
          <w:sz w:val="20"/>
          <w:szCs w:val="20"/>
          <w:lang w:val="sl-SI"/>
        </w:rPr>
      </w:pPr>
    </w:p>
    <w:p w14:paraId="586BB4B8" w14:textId="77777777" w:rsidR="00596814" w:rsidRDefault="00723ABD" w:rsidP="005A10D8">
      <w:pPr>
        <w:pStyle w:val="Oznaenseznam"/>
        <w:numPr>
          <w:ilvl w:val="0"/>
          <w:numId w:val="0"/>
        </w:numPr>
        <w:ind w:left="360" w:right="-7" w:hanging="360"/>
        <w:jc w:val="both"/>
        <w:rPr>
          <w:rFonts w:ascii="Arial" w:hAnsi="Arial" w:cs="Arial"/>
          <w:sz w:val="20"/>
          <w:szCs w:val="20"/>
          <w:lang w:val="sl-SI"/>
        </w:rPr>
      </w:pPr>
      <w:r w:rsidRPr="00723ABD">
        <w:rPr>
          <w:rFonts w:ascii="Arial" w:hAnsi="Arial" w:cs="Arial"/>
          <w:sz w:val="20"/>
          <w:szCs w:val="20"/>
          <w:lang w:val="sl-SI"/>
        </w:rPr>
        <w:t>Izbrani izvajalec mora pri izvajanju storitev čiščenja v vseh sklopih javnega naročila izpolnjevati</w:t>
      </w:r>
    </w:p>
    <w:p w14:paraId="4C523CBE" w14:textId="0AB4E2C1" w:rsidR="00723ABD" w:rsidRPr="009B6538" w:rsidRDefault="00723ABD" w:rsidP="005A10D8">
      <w:pPr>
        <w:pStyle w:val="Oznaenseznam"/>
        <w:numPr>
          <w:ilvl w:val="0"/>
          <w:numId w:val="0"/>
        </w:numPr>
        <w:ind w:left="360" w:right="-7" w:hanging="360"/>
        <w:jc w:val="both"/>
        <w:rPr>
          <w:rFonts w:ascii="Arial" w:hAnsi="Arial" w:cs="Arial"/>
          <w:sz w:val="20"/>
          <w:szCs w:val="20"/>
          <w:lang w:val="sl-SI"/>
        </w:rPr>
      </w:pPr>
      <w:r w:rsidRPr="00723ABD">
        <w:rPr>
          <w:rFonts w:ascii="Arial" w:hAnsi="Arial" w:cs="Arial"/>
          <w:sz w:val="20"/>
          <w:szCs w:val="20"/>
          <w:lang w:val="sl-SI"/>
        </w:rPr>
        <w:t>naslednje posebne tehnične zahteve:</w:t>
      </w:r>
    </w:p>
    <w:p w14:paraId="58FA8E20" w14:textId="77777777" w:rsidR="00723ABD" w:rsidRPr="00723ABD" w:rsidRDefault="00723ABD" w:rsidP="00723ABD">
      <w:pPr>
        <w:pStyle w:val="Oznaenseznam"/>
        <w:numPr>
          <w:ilvl w:val="0"/>
          <w:numId w:val="0"/>
        </w:numPr>
        <w:ind w:left="360"/>
        <w:jc w:val="both"/>
        <w:rPr>
          <w:rFonts w:ascii="Arial" w:hAnsi="Arial" w:cs="Arial"/>
          <w:sz w:val="20"/>
          <w:szCs w:val="20"/>
          <w:lang w:val="sl-SI"/>
        </w:rPr>
      </w:pPr>
    </w:p>
    <w:p w14:paraId="09F1186C" w14:textId="77777777" w:rsidR="00723ABD" w:rsidRPr="00723ABD" w:rsidRDefault="00723ABD" w:rsidP="00723ABD">
      <w:pPr>
        <w:pStyle w:val="Oznaenseznam"/>
        <w:rPr>
          <w:rFonts w:ascii="Arial" w:hAnsi="Arial" w:cs="Arial"/>
          <w:b/>
          <w:bCs/>
          <w:sz w:val="20"/>
          <w:szCs w:val="20"/>
          <w:lang w:val="sl-SI"/>
        </w:rPr>
      </w:pPr>
      <w:r w:rsidRPr="00723ABD">
        <w:rPr>
          <w:rFonts w:ascii="Arial" w:hAnsi="Arial" w:cs="Arial"/>
          <w:b/>
          <w:bCs/>
          <w:sz w:val="20"/>
          <w:szCs w:val="20"/>
          <w:lang w:val="sl-SI"/>
        </w:rPr>
        <w:t>Varovanje podatkov in odgovornost</w:t>
      </w:r>
    </w:p>
    <w:p w14:paraId="0142A115" w14:textId="77777777" w:rsidR="00723ABD" w:rsidRPr="00723ABD" w:rsidRDefault="00723ABD" w:rsidP="00723ABD">
      <w:pPr>
        <w:pStyle w:val="Oznaenseznam"/>
        <w:numPr>
          <w:ilvl w:val="0"/>
          <w:numId w:val="10"/>
        </w:numPr>
        <w:jc w:val="both"/>
        <w:rPr>
          <w:rFonts w:ascii="Arial" w:hAnsi="Arial" w:cs="Arial"/>
          <w:sz w:val="20"/>
          <w:szCs w:val="20"/>
          <w:lang w:val="sl-SI"/>
        </w:rPr>
      </w:pPr>
      <w:r w:rsidRPr="00723ABD">
        <w:rPr>
          <w:rFonts w:ascii="Arial" w:hAnsi="Arial" w:cs="Arial"/>
          <w:sz w:val="20"/>
          <w:szCs w:val="20"/>
          <w:lang w:val="sl-SI"/>
        </w:rPr>
        <w:t>izvajalec mora varovati tajnost podatkov in prostorov, v katerih se zadržuje njegovo delovno osebje, ter materialno in kazensko odgovarja za morebitno nastalo škodo;</w:t>
      </w:r>
    </w:p>
    <w:p w14:paraId="742A5ECB" w14:textId="77777777" w:rsidR="00723ABD" w:rsidRPr="009B6538" w:rsidRDefault="00723ABD" w:rsidP="00723ABD">
      <w:pPr>
        <w:pStyle w:val="Oznaenseznam"/>
        <w:numPr>
          <w:ilvl w:val="0"/>
          <w:numId w:val="10"/>
        </w:numPr>
        <w:jc w:val="both"/>
        <w:rPr>
          <w:rFonts w:ascii="Arial" w:hAnsi="Arial" w:cs="Arial"/>
          <w:sz w:val="20"/>
          <w:szCs w:val="20"/>
          <w:lang w:val="sl-SI"/>
        </w:rPr>
      </w:pPr>
      <w:r w:rsidRPr="00723ABD">
        <w:rPr>
          <w:rFonts w:ascii="Arial" w:hAnsi="Arial" w:cs="Arial"/>
          <w:sz w:val="20"/>
          <w:szCs w:val="20"/>
          <w:lang w:val="sl-SI"/>
        </w:rPr>
        <w:t>izvajalec odgovarja za škodo, ki jo pri opravljanju dela povzroči njegovo delovno osebje na objektih, opremi ali instalacijah naročnika oziroma uporabnika.</w:t>
      </w:r>
    </w:p>
    <w:p w14:paraId="5BA8B277" w14:textId="77777777" w:rsidR="00723ABD" w:rsidRPr="00723ABD" w:rsidRDefault="00723ABD" w:rsidP="00723ABD">
      <w:pPr>
        <w:pStyle w:val="Oznaenseznam"/>
        <w:numPr>
          <w:ilvl w:val="0"/>
          <w:numId w:val="0"/>
        </w:numPr>
        <w:ind w:left="720"/>
        <w:jc w:val="both"/>
        <w:rPr>
          <w:rFonts w:ascii="Arial" w:hAnsi="Arial" w:cs="Arial"/>
          <w:sz w:val="20"/>
          <w:szCs w:val="20"/>
          <w:lang w:val="sl-SI"/>
        </w:rPr>
      </w:pPr>
    </w:p>
    <w:p w14:paraId="18838C7C" w14:textId="77777777" w:rsidR="00723ABD" w:rsidRPr="00723ABD" w:rsidRDefault="00723ABD" w:rsidP="00723ABD">
      <w:pPr>
        <w:pStyle w:val="Oznaenseznam"/>
        <w:rPr>
          <w:rFonts w:ascii="Arial" w:hAnsi="Arial" w:cs="Arial"/>
          <w:b/>
          <w:bCs/>
          <w:sz w:val="20"/>
          <w:szCs w:val="20"/>
          <w:lang w:val="sl-SI"/>
        </w:rPr>
      </w:pPr>
      <w:r w:rsidRPr="00723ABD">
        <w:rPr>
          <w:rFonts w:ascii="Arial" w:hAnsi="Arial" w:cs="Arial"/>
          <w:b/>
          <w:bCs/>
          <w:sz w:val="20"/>
          <w:szCs w:val="20"/>
          <w:lang w:val="sl-SI"/>
        </w:rPr>
        <w:t>Varnostne zahteve za osebje</w:t>
      </w:r>
    </w:p>
    <w:p w14:paraId="09B11DEF" w14:textId="77777777" w:rsidR="00723ABD" w:rsidRPr="00723ABD" w:rsidRDefault="00723ABD" w:rsidP="00723ABD">
      <w:pPr>
        <w:pStyle w:val="Oznaenseznam"/>
        <w:numPr>
          <w:ilvl w:val="0"/>
          <w:numId w:val="11"/>
        </w:numPr>
        <w:jc w:val="both"/>
        <w:rPr>
          <w:rFonts w:ascii="Arial" w:hAnsi="Arial" w:cs="Arial"/>
          <w:sz w:val="20"/>
          <w:szCs w:val="20"/>
          <w:lang w:val="sl-SI"/>
        </w:rPr>
      </w:pPr>
      <w:r w:rsidRPr="00723ABD">
        <w:rPr>
          <w:rFonts w:ascii="Arial" w:hAnsi="Arial" w:cs="Arial"/>
          <w:sz w:val="20"/>
          <w:szCs w:val="20"/>
          <w:lang w:val="sl-SI"/>
        </w:rPr>
        <w:lastRenderedPageBreak/>
        <w:t>izvajalec mora pred začetkom izvajanja storitev posameznemu uporabniku posredovati imena oseb, ki bodo opravljale storitve po pogodbi, skupaj s potrdili iz kazenske evidence o nekaznovanosti;</w:t>
      </w:r>
    </w:p>
    <w:p w14:paraId="6AD605BB" w14:textId="77777777" w:rsidR="00723ABD" w:rsidRPr="00723ABD" w:rsidRDefault="00723ABD" w:rsidP="00723ABD">
      <w:pPr>
        <w:pStyle w:val="Oznaenseznam"/>
        <w:numPr>
          <w:ilvl w:val="0"/>
          <w:numId w:val="11"/>
        </w:numPr>
        <w:jc w:val="both"/>
        <w:rPr>
          <w:rFonts w:ascii="Arial" w:hAnsi="Arial" w:cs="Arial"/>
          <w:sz w:val="20"/>
          <w:szCs w:val="20"/>
          <w:lang w:val="sl-SI"/>
        </w:rPr>
      </w:pPr>
      <w:r w:rsidRPr="00723ABD">
        <w:rPr>
          <w:rFonts w:ascii="Arial" w:hAnsi="Arial" w:cs="Arial"/>
          <w:sz w:val="20"/>
          <w:szCs w:val="20"/>
          <w:lang w:val="sl-SI"/>
        </w:rPr>
        <w:t>potrdila o nekaznovanosti ne smejo biti starejša od enega meseca od roka za oddajo ponudbe;</w:t>
      </w:r>
    </w:p>
    <w:p w14:paraId="2FA6C1B5" w14:textId="77777777" w:rsidR="00723ABD" w:rsidRPr="00723ABD" w:rsidRDefault="00723ABD" w:rsidP="00723ABD">
      <w:pPr>
        <w:pStyle w:val="Oznaenseznam"/>
        <w:numPr>
          <w:ilvl w:val="0"/>
          <w:numId w:val="11"/>
        </w:numPr>
        <w:jc w:val="both"/>
        <w:rPr>
          <w:rFonts w:ascii="Arial" w:hAnsi="Arial" w:cs="Arial"/>
          <w:sz w:val="20"/>
          <w:szCs w:val="20"/>
          <w:lang w:val="sl-SI"/>
        </w:rPr>
      </w:pPr>
      <w:r w:rsidRPr="00723ABD">
        <w:rPr>
          <w:rFonts w:ascii="Arial" w:hAnsi="Arial" w:cs="Arial"/>
          <w:sz w:val="20"/>
          <w:szCs w:val="20"/>
          <w:lang w:val="sl-SI"/>
        </w:rPr>
        <w:t>v primeru zamenjave delavca mora izvajalec naročniku pred začetkom dela novega delavca predložiti enako dokazilo;</w:t>
      </w:r>
    </w:p>
    <w:p w14:paraId="2B621073" w14:textId="77777777" w:rsidR="00723ABD" w:rsidRPr="009B6538" w:rsidRDefault="00723ABD" w:rsidP="00723ABD">
      <w:pPr>
        <w:pStyle w:val="Oznaenseznam"/>
        <w:numPr>
          <w:ilvl w:val="0"/>
          <w:numId w:val="11"/>
        </w:numPr>
        <w:jc w:val="both"/>
        <w:rPr>
          <w:rFonts w:ascii="Arial" w:hAnsi="Arial" w:cs="Arial"/>
          <w:sz w:val="20"/>
          <w:szCs w:val="20"/>
          <w:lang w:val="sl-SI"/>
        </w:rPr>
      </w:pPr>
      <w:r w:rsidRPr="00723ABD">
        <w:rPr>
          <w:rFonts w:ascii="Arial" w:hAnsi="Arial" w:cs="Arial"/>
          <w:sz w:val="20"/>
          <w:szCs w:val="20"/>
          <w:lang w:val="sl-SI"/>
        </w:rPr>
        <w:t>naročnik si pridržuje pravico, da osebi, za katero obstajajo varnostni zadržki, prepove vstop v poslovne prostore.</w:t>
      </w:r>
    </w:p>
    <w:p w14:paraId="573D347B" w14:textId="77777777" w:rsidR="00723ABD" w:rsidRPr="00723ABD" w:rsidRDefault="00723ABD" w:rsidP="00723ABD">
      <w:pPr>
        <w:pStyle w:val="Oznaenseznam"/>
        <w:numPr>
          <w:ilvl w:val="0"/>
          <w:numId w:val="0"/>
        </w:numPr>
        <w:ind w:left="720"/>
        <w:jc w:val="both"/>
        <w:rPr>
          <w:rFonts w:ascii="Arial" w:hAnsi="Arial" w:cs="Arial"/>
          <w:sz w:val="20"/>
          <w:szCs w:val="20"/>
          <w:lang w:val="sl-SI"/>
        </w:rPr>
      </w:pPr>
    </w:p>
    <w:p w14:paraId="6C1DE17E" w14:textId="77777777" w:rsidR="00723ABD" w:rsidRPr="00723ABD" w:rsidRDefault="00723ABD" w:rsidP="00723ABD">
      <w:pPr>
        <w:pStyle w:val="Oznaenseznam"/>
        <w:rPr>
          <w:rFonts w:ascii="Arial" w:hAnsi="Arial" w:cs="Arial"/>
          <w:b/>
          <w:bCs/>
          <w:sz w:val="20"/>
          <w:szCs w:val="20"/>
          <w:lang w:val="sl-SI"/>
        </w:rPr>
      </w:pPr>
      <w:r w:rsidRPr="00723ABD">
        <w:rPr>
          <w:rFonts w:ascii="Arial" w:hAnsi="Arial" w:cs="Arial"/>
          <w:b/>
          <w:bCs/>
          <w:sz w:val="20"/>
          <w:szCs w:val="20"/>
          <w:lang w:val="sl-SI"/>
        </w:rPr>
        <w:t>Zamenjava osebja</w:t>
      </w:r>
    </w:p>
    <w:p w14:paraId="5160972F" w14:textId="77777777" w:rsidR="00723ABD" w:rsidRPr="00723ABD" w:rsidRDefault="00723ABD" w:rsidP="00723ABD">
      <w:pPr>
        <w:pStyle w:val="Oznaenseznam"/>
        <w:numPr>
          <w:ilvl w:val="0"/>
          <w:numId w:val="12"/>
        </w:numPr>
        <w:jc w:val="both"/>
        <w:rPr>
          <w:rFonts w:ascii="Arial" w:hAnsi="Arial" w:cs="Arial"/>
          <w:sz w:val="20"/>
          <w:szCs w:val="20"/>
          <w:lang w:val="sl-SI"/>
        </w:rPr>
      </w:pPr>
      <w:r w:rsidRPr="00723ABD">
        <w:rPr>
          <w:rFonts w:ascii="Arial" w:hAnsi="Arial" w:cs="Arial"/>
          <w:sz w:val="20"/>
          <w:szCs w:val="20"/>
          <w:lang w:val="sl-SI"/>
        </w:rPr>
        <w:t>izvajalec mora zaposlenega delavca, pri katerem je ugotovljena predkaznovanost ali drug varnostni zadržek, nemudoma nadomestiti z drugim delavcem, ki izpolnjuje vse zahtevane pogoje;</w:t>
      </w:r>
    </w:p>
    <w:p w14:paraId="0194BC05" w14:textId="77777777" w:rsidR="00723ABD" w:rsidRPr="00723ABD" w:rsidRDefault="00723ABD" w:rsidP="00723ABD">
      <w:pPr>
        <w:pStyle w:val="Oznaenseznam"/>
        <w:numPr>
          <w:ilvl w:val="0"/>
          <w:numId w:val="12"/>
        </w:numPr>
        <w:jc w:val="both"/>
        <w:rPr>
          <w:rFonts w:ascii="Arial" w:hAnsi="Arial" w:cs="Arial"/>
          <w:sz w:val="20"/>
          <w:szCs w:val="20"/>
          <w:lang w:val="sl-SI"/>
        </w:rPr>
      </w:pPr>
      <w:r w:rsidRPr="00723ABD">
        <w:rPr>
          <w:rFonts w:ascii="Arial" w:hAnsi="Arial" w:cs="Arial"/>
          <w:sz w:val="20"/>
          <w:szCs w:val="20"/>
          <w:lang w:val="sl-SI"/>
        </w:rPr>
        <w:t>izvajalec mora na zahtevo naročnika zamenjati zaposlenega delavca, če naročnik ugotovi:</w:t>
      </w:r>
    </w:p>
    <w:p w14:paraId="41FDCC68" w14:textId="77777777" w:rsidR="00723ABD" w:rsidRPr="00723ABD" w:rsidRDefault="00723ABD" w:rsidP="00723ABD">
      <w:pPr>
        <w:pStyle w:val="Oznaenseznam"/>
        <w:numPr>
          <w:ilvl w:val="1"/>
          <w:numId w:val="12"/>
        </w:numPr>
        <w:jc w:val="both"/>
        <w:rPr>
          <w:rFonts w:ascii="Arial" w:hAnsi="Arial" w:cs="Arial"/>
          <w:sz w:val="20"/>
          <w:szCs w:val="20"/>
          <w:lang w:val="sl-SI"/>
        </w:rPr>
      </w:pPr>
      <w:r w:rsidRPr="00723ABD">
        <w:rPr>
          <w:rFonts w:ascii="Arial" w:hAnsi="Arial" w:cs="Arial"/>
          <w:sz w:val="20"/>
          <w:szCs w:val="20"/>
          <w:lang w:val="sl-SI"/>
        </w:rPr>
        <w:t>varnostne zadržke,</w:t>
      </w:r>
    </w:p>
    <w:p w14:paraId="40977B4A" w14:textId="77777777" w:rsidR="00723ABD" w:rsidRPr="00723ABD" w:rsidRDefault="00723ABD" w:rsidP="00723ABD">
      <w:pPr>
        <w:pStyle w:val="Oznaenseznam"/>
        <w:numPr>
          <w:ilvl w:val="1"/>
          <w:numId w:val="12"/>
        </w:numPr>
        <w:jc w:val="both"/>
        <w:rPr>
          <w:rFonts w:ascii="Arial" w:hAnsi="Arial" w:cs="Arial"/>
          <w:sz w:val="20"/>
          <w:szCs w:val="20"/>
          <w:lang w:val="sl-SI"/>
        </w:rPr>
      </w:pPr>
      <w:r w:rsidRPr="00723ABD">
        <w:rPr>
          <w:rFonts w:ascii="Arial" w:hAnsi="Arial" w:cs="Arial"/>
          <w:sz w:val="20"/>
          <w:szCs w:val="20"/>
          <w:lang w:val="sl-SI"/>
        </w:rPr>
        <w:t>nekvalitetno opravljanje dela,</w:t>
      </w:r>
    </w:p>
    <w:p w14:paraId="0E618C18" w14:textId="77777777" w:rsidR="00723ABD" w:rsidRPr="00723ABD" w:rsidRDefault="00723ABD" w:rsidP="00723ABD">
      <w:pPr>
        <w:pStyle w:val="Oznaenseznam"/>
        <w:numPr>
          <w:ilvl w:val="1"/>
          <w:numId w:val="12"/>
        </w:numPr>
        <w:jc w:val="both"/>
        <w:rPr>
          <w:rFonts w:ascii="Arial" w:hAnsi="Arial" w:cs="Arial"/>
          <w:sz w:val="20"/>
          <w:szCs w:val="20"/>
          <w:lang w:val="sl-SI"/>
        </w:rPr>
      </w:pPr>
      <w:r w:rsidRPr="00723ABD">
        <w:rPr>
          <w:rFonts w:ascii="Arial" w:hAnsi="Arial" w:cs="Arial"/>
          <w:sz w:val="20"/>
          <w:szCs w:val="20"/>
          <w:lang w:val="sl-SI"/>
        </w:rPr>
        <w:t>neprimeren odnos do zaposlenih ali uporabnikov prostorov;</w:t>
      </w:r>
    </w:p>
    <w:p w14:paraId="4F482FC3" w14:textId="77777777" w:rsidR="00723ABD" w:rsidRPr="009B6538" w:rsidRDefault="00723ABD" w:rsidP="00723ABD">
      <w:pPr>
        <w:pStyle w:val="Oznaenseznam"/>
        <w:numPr>
          <w:ilvl w:val="0"/>
          <w:numId w:val="12"/>
        </w:numPr>
        <w:jc w:val="both"/>
        <w:rPr>
          <w:rFonts w:ascii="Arial" w:hAnsi="Arial" w:cs="Arial"/>
          <w:sz w:val="20"/>
          <w:szCs w:val="20"/>
          <w:lang w:val="sl-SI"/>
        </w:rPr>
      </w:pPr>
      <w:r w:rsidRPr="00723ABD">
        <w:rPr>
          <w:rFonts w:ascii="Arial" w:hAnsi="Arial" w:cs="Arial"/>
          <w:sz w:val="20"/>
          <w:szCs w:val="20"/>
          <w:lang w:val="sl-SI"/>
        </w:rPr>
        <w:t>v primeru neizpolnjevanja navedenih zahtev lahko naročnik odstopi od pogodbe brez odpovednega roka.</w:t>
      </w:r>
    </w:p>
    <w:p w14:paraId="1768C248" w14:textId="77777777" w:rsidR="00723ABD" w:rsidRPr="00723ABD" w:rsidRDefault="00723ABD" w:rsidP="00723ABD">
      <w:pPr>
        <w:pStyle w:val="Oznaenseznam"/>
        <w:numPr>
          <w:ilvl w:val="0"/>
          <w:numId w:val="0"/>
        </w:numPr>
        <w:ind w:left="720"/>
        <w:jc w:val="both"/>
        <w:rPr>
          <w:rFonts w:ascii="Arial" w:hAnsi="Arial" w:cs="Arial"/>
          <w:sz w:val="20"/>
          <w:szCs w:val="20"/>
          <w:lang w:val="sl-SI"/>
        </w:rPr>
      </w:pPr>
    </w:p>
    <w:p w14:paraId="1F5D2AC7" w14:textId="77777777" w:rsidR="00723ABD" w:rsidRPr="00723ABD" w:rsidRDefault="00723ABD" w:rsidP="00723ABD">
      <w:pPr>
        <w:pStyle w:val="Oznaenseznam"/>
        <w:rPr>
          <w:rFonts w:ascii="Arial" w:hAnsi="Arial" w:cs="Arial"/>
          <w:b/>
          <w:bCs/>
          <w:sz w:val="20"/>
          <w:szCs w:val="20"/>
          <w:lang w:val="sl-SI"/>
        </w:rPr>
      </w:pPr>
      <w:r w:rsidRPr="00723ABD">
        <w:rPr>
          <w:rFonts w:ascii="Arial" w:hAnsi="Arial" w:cs="Arial"/>
          <w:b/>
          <w:bCs/>
          <w:sz w:val="20"/>
          <w:szCs w:val="20"/>
          <w:lang w:val="sl-SI"/>
        </w:rPr>
        <w:t>Organizacija in nadzor dela</w:t>
      </w:r>
    </w:p>
    <w:p w14:paraId="543ECD16" w14:textId="77777777" w:rsidR="00723ABD" w:rsidRPr="00723ABD" w:rsidRDefault="00723ABD" w:rsidP="00723ABD">
      <w:pPr>
        <w:pStyle w:val="Oznaenseznam"/>
        <w:numPr>
          <w:ilvl w:val="0"/>
          <w:numId w:val="13"/>
        </w:numPr>
        <w:jc w:val="both"/>
        <w:rPr>
          <w:rFonts w:ascii="Arial" w:hAnsi="Arial" w:cs="Arial"/>
          <w:sz w:val="20"/>
          <w:szCs w:val="20"/>
          <w:lang w:val="sl-SI"/>
        </w:rPr>
      </w:pPr>
      <w:r w:rsidRPr="00723ABD">
        <w:rPr>
          <w:rFonts w:ascii="Arial" w:hAnsi="Arial" w:cs="Arial"/>
          <w:sz w:val="20"/>
          <w:szCs w:val="20"/>
          <w:lang w:val="sl-SI"/>
        </w:rPr>
        <w:t>izvajalec mora voditi mesečne evidenčne liste prisotnosti na posamezni lokaciji uporabnika;</w:t>
      </w:r>
    </w:p>
    <w:p w14:paraId="084EB90F" w14:textId="77777777" w:rsidR="00723ABD" w:rsidRPr="00723ABD" w:rsidRDefault="00723ABD" w:rsidP="00723ABD">
      <w:pPr>
        <w:pStyle w:val="Oznaenseznam"/>
        <w:numPr>
          <w:ilvl w:val="0"/>
          <w:numId w:val="13"/>
        </w:numPr>
        <w:jc w:val="both"/>
        <w:rPr>
          <w:rFonts w:ascii="Arial" w:hAnsi="Arial" w:cs="Arial"/>
          <w:sz w:val="20"/>
          <w:szCs w:val="20"/>
          <w:lang w:val="sl-SI"/>
        </w:rPr>
      </w:pPr>
      <w:r w:rsidRPr="00723ABD">
        <w:rPr>
          <w:rFonts w:ascii="Arial" w:hAnsi="Arial" w:cs="Arial"/>
          <w:sz w:val="20"/>
          <w:szCs w:val="20"/>
          <w:lang w:val="sl-SI"/>
        </w:rPr>
        <w:t>evidenčni list mora vsebovati:</w:t>
      </w:r>
    </w:p>
    <w:p w14:paraId="4F1E35C9" w14:textId="77777777" w:rsidR="00723ABD" w:rsidRPr="00723ABD" w:rsidRDefault="00723ABD" w:rsidP="00723ABD">
      <w:pPr>
        <w:pStyle w:val="Oznaenseznam"/>
        <w:numPr>
          <w:ilvl w:val="1"/>
          <w:numId w:val="13"/>
        </w:numPr>
        <w:jc w:val="both"/>
        <w:rPr>
          <w:rFonts w:ascii="Arial" w:hAnsi="Arial" w:cs="Arial"/>
          <w:sz w:val="20"/>
          <w:szCs w:val="20"/>
          <w:lang w:val="sl-SI"/>
        </w:rPr>
      </w:pPr>
      <w:r w:rsidRPr="00723ABD">
        <w:rPr>
          <w:rFonts w:ascii="Arial" w:hAnsi="Arial" w:cs="Arial"/>
          <w:sz w:val="20"/>
          <w:szCs w:val="20"/>
          <w:lang w:val="sl-SI"/>
        </w:rPr>
        <w:t>datum izvajanja storitve,</w:t>
      </w:r>
    </w:p>
    <w:p w14:paraId="67B57C80" w14:textId="7D11F951" w:rsidR="00723ABD" w:rsidRPr="00723ABD" w:rsidRDefault="00723ABD" w:rsidP="00723ABD">
      <w:pPr>
        <w:pStyle w:val="Oznaenseznam"/>
        <w:numPr>
          <w:ilvl w:val="1"/>
          <w:numId w:val="13"/>
        </w:numPr>
        <w:jc w:val="both"/>
        <w:rPr>
          <w:rFonts w:ascii="Arial" w:hAnsi="Arial" w:cs="Arial"/>
          <w:sz w:val="20"/>
          <w:szCs w:val="20"/>
          <w:lang w:val="sl-SI"/>
        </w:rPr>
      </w:pPr>
      <w:r w:rsidRPr="00723ABD">
        <w:rPr>
          <w:rFonts w:ascii="Arial" w:hAnsi="Arial" w:cs="Arial"/>
          <w:sz w:val="20"/>
          <w:szCs w:val="20"/>
          <w:lang w:val="sl-SI"/>
        </w:rPr>
        <w:t>vrsto in obseg opravljenega dela,</w:t>
      </w:r>
    </w:p>
    <w:p w14:paraId="53B164BA" w14:textId="77777777" w:rsidR="00723ABD" w:rsidRPr="00723ABD" w:rsidRDefault="00723ABD" w:rsidP="00723ABD">
      <w:pPr>
        <w:pStyle w:val="Oznaenseznam"/>
        <w:numPr>
          <w:ilvl w:val="1"/>
          <w:numId w:val="13"/>
        </w:numPr>
        <w:jc w:val="both"/>
        <w:rPr>
          <w:rFonts w:ascii="Arial" w:hAnsi="Arial" w:cs="Arial"/>
          <w:sz w:val="20"/>
          <w:szCs w:val="20"/>
          <w:lang w:val="sl-SI"/>
        </w:rPr>
      </w:pPr>
      <w:r w:rsidRPr="00723ABD">
        <w:rPr>
          <w:rFonts w:ascii="Arial" w:hAnsi="Arial" w:cs="Arial"/>
          <w:sz w:val="20"/>
          <w:szCs w:val="20"/>
          <w:lang w:val="sl-SI"/>
        </w:rPr>
        <w:t>uro prihoda in odhoda izvajalca;</w:t>
      </w:r>
    </w:p>
    <w:p w14:paraId="577220BD" w14:textId="77777777" w:rsidR="00723ABD" w:rsidRPr="00723ABD" w:rsidRDefault="00723ABD" w:rsidP="00723ABD">
      <w:pPr>
        <w:pStyle w:val="Oznaenseznam"/>
        <w:numPr>
          <w:ilvl w:val="0"/>
          <w:numId w:val="13"/>
        </w:numPr>
        <w:jc w:val="both"/>
        <w:rPr>
          <w:rFonts w:ascii="Arial" w:hAnsi="Arial" w:cs="Arial"/>
          <w:sz w:val="20"/>
          <w:szCs w:val="20"/>
          <w:lang w:val="sl-SI"/>
        </w:rPr>
      </w:pPr>
      <w:r w:rsidRPr="00723ABD">
        <w:rPr>
          <w:rFonts w:ascii="Arial" w:hAnsi="Arial" w:cs="Arial"/>
          <w:sz w:val="20"/>
          <w:szCs w:val="20"/>
          <w:lang w:val="sl-SI"/>
        </w:rPr>
        <w:t>evidenčni list pripravi izvajalec, ob zaključku meseca pa ga podpišeta odgovorni osebi izvajalca in uporabnika;</w:t>
      </w:r>
    </w:p>
    <w:p w14:paraId="505EE573" w14:textId="518C7F8D" w:rsidR="00723ABD" w:rsidRDefault="00723ABD" w:rsidP="00723ABD">
      <w:pPr>
        <w:pStyle w:val="Oznaenseznam"/>
        <w:numPr>
          <w:ilvl w:val="0"/>
          <w:numId w:val="13"/>
        </w:numPr>
        <w:jc w:val="both"/>
        <w:rPr>
          <w:rFonts w:ascii="Arial" w:hAnsi="Arial" w:cs="Arial"/>
          <w:sz w:val="20"/>
          <w:szCs w:val="20"/>
          <w:lang w:val="sl-SI"/>
        </w:rPr>
      </w:pPr>
      <w:r w:rsidRPr="00723ABD">
        <w:rPr>
          <w:rFonts w:ascii="Arial" w:hAnsi="Arial" w:cs="Arial"/>
          <w:sz w:val="20"/>
          <w:szCs w:val="20"/>
          <w:lang w:val="sl-SI"/>
        </w:rPr>
        <w:t>original evidenčnega lista izvajalec priloži k računu</w:t>
      </w:r>
      <w:r w:rsidR="0023335A">
        <w:rPr>
          <w:rFonts w:ascii="Arial" w:hAnsi="Arial" w:cs="Arial"/>
          <w:sz w:val="20"/>
          <w:szCs w:val="20"/>
          <w:lang w:val="sl-SI"/>
        </w:rPr>
        <w:t>,</w:t>
      </w:r>
    </w:p>
    <w:p w14:paraId="071D5690" w14:textId="385E1808" w:rsidR="0023335A" w:rsidRPr="0093695B" w:rsidRDefault="0023335A" w:rsidP="00723ABD">
      <w:pPr>
        <w:pStyle w:val="Oznaenseznam"/>
        <w:numPr>
          <w:ilvl w:val="0"/>
          <w:numId w:val="13"/>
        </w:numPr>
        <w:jc w:val="both"/>
        <w:rPr>
          <w:rFonts w:ascii="Arial" w:hAnsi="Arial" w:cs="Arial"/>
          <w:sz w:val="20"/>
          <w:szCs w:val="20"/>
          <w:lang w:val="sl-SI"/>
        </w:rPr>
      </w:pPr>
      <w:r w:rsidRPr="0093695B">
        <w:rPr>
          <w:rFonts w:ascii="Arial" w:hAnsi="Arial" w:cs="Arial"/>
          <w:sz w:val="20"/>
          <w:szCs w:val="20"/>
          <w:lang w:val="sl-SI"/>
        </w:rPr>
        <w:t>oseba, ki izvaja nadzor nad izvajanjem storitev čiščenja, mora svojo prisotnost predhodno sporočiti uporabniku.</w:t>
      </w:r>
    </w:p>
    <w:p w14:paraId="6DD4855F" w14:textId="77777777" w:rsidR="00723ABD" w:rsidRPr="0093695B" w:rsidRDefault="00723ABD" w:rsidP="00723ABD">
      <w:pPr>
        <w:pStyle w:val="Oznaenseznam"/>
        <w:numPr>
          <w:ilvl w:val="0"/>
          <w:numId w:val="0"/>
        </w:numPr>
        <w:ind w:left="720"/>
        <w:jc w:val="both"/>
        <w:rPr>
          <w:rFonts w:ascii="Arial" w:hAnsi="Arial" w:cs="Arial"/>
          <w:sz w:val="20"/>
          <w:szCs w:val="20"/>
          <w:lang w:val="sl-SI"/>
        </w:rPr>
      </w:pPr>
    </w:p>
    <w:p w14:paraId="6395511B" w14:textId="77777777" w:rsidR="00723ABD" w:rsidRPr="00723ABD" w:rsidRDefault="00723ABD" w:rsidP="00723ABD">
      <w:pPr>
        <w:pStyle w:val="Oznaenseznam"/>
        <w:rPr>
          <w:rFonts w:ascii="Arial" w:hAnsi="Arial" w:cs="Arial"/>
          <w:b/>
          <w:bCs/>
          <w:sz w:val="20"/>
          <w:szCs w:val="20"/>
          <w:lang w:val="sl-SI"/>
        </w:rPr>
      </w:pPr>
      <w:r w:rsidRPr="00723ABD">
        <w:rPr>
          <w:rFonts w:ascii="Arial" w:hAnsi="Arial" w:cs="Arial"/>
          <w:b/>
          <w:bCs/>
          <w:sz w:val="20"/>
          <w:szCs w:val="20"/>
          <w:lang w:val="sl-SI"/>
        </w:rPr>
        <w:t>Strokovna usposobljenost</w:t>
      </w:r>
    </w:p>
    <w:p w14:paraId="72555AF6" w14:textId="77777777" w:rsidR="00723ABD" w:rsidRPr="00723ABD" w:rsidRDefault="00723ABD" w:rsidP="00723ABD">
      <w:pPr>
        <w:pStyle w:val="Oznaenseznam"/>
        <w:numPr>
          <w:ilvl w:val="0"/>
          <w:numId w:val="14"/>
        </w:numPr>
        <w:jc w:val="both"/>
        <w:rPr>
          <w:rFonts w:ascii="Arial" w:hAnsi="Arial" w:cs="Arial"/>
          <w:sz w:val="20"/>
          <w:szCs w:val="20"/>
          <w:lang w:val="sl-SI"/>
        </w:rPr>
      </w:pPr>
      <w:r w:rsidRPr="00723ABD">
        <w:rPr>
          <w:rFonts w:ascii="Arial" w:hAnsi="Arial" w:cs="Arial"/>
          <w:sz w:val="20"/>
          <w:szCs w:val="20"/>
          <w:lang w:val="sl-SI"/>
        </w:rPr>
        <w:t>storitve čiščenja morajo izvajati strokovno usposobljeni delavci;</w:t>
      </w:r>
    </w:p>
    <w:p w14:paraId="4F8F8D9F" w14:textId="77777777" w:rsidR="00723ABD" w:rsidRPr="00723ABD" w:rsidRDefault="00723ABD" w:rsidP="00723ABD">
      <w:pPr>
        <w:pStyle w:val="Oznaenseznam"/>
        <w:numPr>
          <w:ilvl w:val="0"/>
          <w:numId w:val="14"/>
        </w:numPr>
        <w:jc w:val="both"/>
        <w:rPr>
          <w:rFonts w:ascii="Arial" w:hAnsi="Arial" w:cs="Arial"/>
          <w:sz w:val="20"/>
          <w:szCs w:val="20"/>
          <w:lang w:val="sl-SI"/>
        </w:rPr>
      </w:pPr>
      <w:r w:rsidRPr="00723ABD">
        <w:rPr>
          <w:rFonts w:ascii="Arial" w:hAnsi="Arial" w:cs="Arial"/>
          <w:sz w:val="20"/>
          <w:szCs w:val="20"/>
          <w:lang w:val="sl-SI"/>
        </w:rPr>
        <w:t>izvajalec mora zagotoviti urejen videz delovnega osebja z ustreznimi oznakami izvajalca;</w:t>
      </w:r>
    </w:p>
    <w:p w14:paraId="5138E926" w14:textId="77777777" w:rsidR="00723ABD" w:rsidRPr="009B6538" w:rsidRDefault="00723ABD" w:rsidP="00723ABD">
      <w:pPr>
        <w:pStyle w:val="Oznaenseznam"/>
        <w:numPr>
          <w:ilvl w:val="0"/>
          <w:numId w:val="14"/>
        </w:numPr>
        <w:jc w:val="both"/>
        <w:rPr>
          <w:rFonts w:ascii="Arial" w:hAnsi="Arial" w:cs="Arial"/>
          <w:sz w:val="20"/>
          <w:szCs w:val="20"/>
          <w:lang w:val="sl-SI"/>
        </w:rPr>
      </w:pPr>
      <w:r w:rsidRPr="00723ABD">
        <w:rPr>
          <w:rFonts w:ascii="Arial" w:hAnsi="Arial" w:cs="Arial"/>
          <w:sz w:val="20"/>
          <w:szCs w:val="20"/>
          <w:lang w:val="sl-SI"/>
        </w:rPr>
        <w:t>izvajalec mora spremljati urejenost in vedenje delavcev v prostorih naročnika.</w:t>
      </w:r>
    </w:p>
    <w:p w14:paraId="5C169665" w14:textId="77777777" w:rsidR="00723ABD" w:rsidRPr="00723ABD" w:rsidRDefault="00723ABD" w:rsidP="00723ABD">
      <w:pPr>
        <w:pStyle w:val="Oznaenseznam"/>
        <w:numPr>
          <w:ilvl w:val="0"/>
          <w:numId w:val="0"/>
        </w:numPr>
        <w:ind w:left="720"/>
        <w:jc w:val="both"/>
        <w:rPr>
          <w:rFonts w:ascii="Arial" w:hAnsi="Arial" w:cs="Arial"/>
          <w:sz w:val="20"/>
          <w:szCs w:val="20"/>
          <w:lang w:val="sl-SI"/>
        </w:rPr>
      </w:pPr>
    </w:p>
    <w:p w14:paraId="0F552F39" w14:textId="77777777" w:rsidR="00723ABD" w:rsidRPr="00723ABD" w:rsidRDefault="00723ABD" w:rsidP="00723ABD">
      <w:pPr>
        <w:pStyle w:val="Oznaenseznam"/>
        <w:rPr>
          <w:rFonts w:ascii="Arial" w:hAnsi="Arial" w:cs="Arial"/>
          <w:b/>
          <w:bCs/>
          <w:sz w:val="20"/>
          <w:szCs w:val="20"/>
          <w:lang w:val="sl-SI"/>
        </w:rPr>
      </w:pPr>
      <w:r w:rsidRPr="00723ABD">
        <w:rPr>
          <w:rFonts w:ascii="Arial" w:hAnsi="Arial" w:cs="Arial"/>
          <w:b/>
          <w:bCs/>
          <w:sz w:val="20"/>
          <w:szCs w:val="20"/>
          <w:lang w:val="sl-SI"/>
        </w:rPr>
        <w:t>Zdravstvene in varnostne zahteve</w:t>
      </w:r>
    </w:p>
    <w:p w14:paraId="52015E12" w14:textId="77777777" w:rsidR="00723ABD" w:rsidRPr="00723ABD" w:rsidRDefault="00723ABD" w:rsidP="00723ABD">
      <w:pPr>
        <w:pStyle w:val="Oznaenseznam"/>
        <w:numPr>
          <w:ilvl w:val="0"/>
          <w:numId w:val="15"/>
        </w:numPr>
        <w:rPr>
          <w:rFonts w:ascii="Arial" w:hAnsi="Arial" w:cs="Arial"/>
          <w:sz w:val="20"/>
          <w:szCs w:val="20"/>
          <w:lang w:val="sl-SI"/>
        </w:rPr>
      </w:pPr>
      <w:r w:rsidRPr="00723ABD">
        <w:rPr>
          <w:rFonts w:ascii="Arial" w:hAnsi="Arial" w:cs="Arial"/>
          <w:sz w:val="20"/>
          <w:szCs w:val="20"/>
          <w:lang w:val="sl-SI"/>
        </w:rPr>
        <w:t>vsi delavci, ki opravljajo storitve čiščenja, morajo imeti:</w:t>
      </w:r>
    </w:p>
    <w:p w14:paraId="1982B381" w14:textId="77777777" w:rsidR="00723ABD" w:rsidRPr="00723ABD" w:rsidRDefault="00723ABD" w:rsidP="00723ABD">
      <w:pPr>
        <w:pStyle w:val="Oznaenseznam"/>
        <w:numPr>
          <w:ilvl w:val="1"/>
          <w:numId w:val="15"/>
        </w:numPr>
        <w:rPr>
          <w:rFonts w:ascii="Arial" w:hAnsi="Arial" w:cs="Arial"/>
          <w:sz w:val="20"/>
          <w:szCs w:val="20"/>
          <w:lang w:val="sl-SI"/>
        </w:rPr>
      </w:pPr>
      <w:r w:rsidRPr="00723ABD">
        <w:rPr>
          <w:rFonts w:ascii="Arial" w:hAnsi="Arial" w:cs="Arial"/>
          <w:sz w:val="20"/>
          <w:szCs w:val="20"/>
          <w:lang w:val="sl-SI"/>
        </w:rPr>
        <w:t>opravljen zdravniški pregled,</w:t>
      </w:r>
    </w:p>
    <w:p w14:paraId="462D22F8" w14:textId="77777777" w:rsidR="00723ABD" w:rsidRPr="00723ABD" w:rsidRDefault="00723ABD" w:rsidP="00723ABD">
      <w:pPr>
        <w:pStyle w:val="Oznaenseznam"/>
        <w:numPr>
          <w:ilvl w:val="1"/>
          <w:numId w:val="15"/>
        </w:numPr>
        <w:rPr>
          <w:rFonts w:ascii="Arial" w:hAnsi="Arial" w:cs="Arial"/>
          <w:sz w:val="20"/>
          <w:szCs w:val="20"/>
          <w:lang w:val="sl-SI"/>
        </w:rPr>
      </w:pPr>
      <w:r w:rsidRPr="00723ABD">
        <w:rPr>
          <w:rFonts w:ascii="Arial" w:hAnsi="Arial" w:cs="Arial"/>
          <w:sz w:val="20"/>
          <w:szCs w:val="20"/>
          <w:lang w:val="sl-SI"/>
        </w:rPr>
        <w:t>usposabljanje s področja varnosti in zdravja pri delu;</w:t>
      </w:r>
    </w:p>
    <w:p w14:paraId="4CA36C65" w14:textId="77777777" w:rsidR="00723ABD" w:rsidRPr="00723ABD" w:rsidRDefault="00723ABD" w:rsidP="00723ABD">
      <w:pPr>
        <w:pStyle w:val="Oznaenseznam"/>
        <w:numPr>
          <w:ilvl w:val="0"/>
          <w:numId w:val="15"/>
        </w:numPr>
        <w:jc w:val="both"/>
        <w:rPr>
          <w:rFonts w:ascii="Arial" w:hAnsi="Arial" w:cs="Arial"/>
          <w:sz w:val="20"/>
          <w:szCs w:val="20"/>
          <w:lang w:val="sl-SI"/>
        </w:rPr>
      </w:pPr>
      <w:r w:rsidRPr="00723ABD">
        <w:rPr>
          <w:rFonts w:ascii="Arial" w:hAnsi="Arial" w:cs="Arial"/>
          <w:sz w:val="20"/>
          <w:szCs w:val="20"/>
          <w:lang w:val="sl-SI"/>
        </w:rPr>
        <w:t>izvajalec mora svoje delavce opremiti z ustreznimi osebnimi varovalnimi sredstvi in zagotoviti njihovo uporabo;</w:t>
      </w:r>
    </w:p>
    <w:p w14:paraId="3482328A" w14:textId="77777777" w:rsidR="00723ABD" w:rsidRPr="00723ABD" w:rsidRDefault="00723ABD" w:rsidP="00723ABD">
      <w:pPr>
        <w:pStyle w:val="Oznaenseznam"/>
        <w:numPr>
          <w:ilvl w:val="0"/>
          <w:numId w:val="15"/>
        </w:numPr>
        <w:rPr>
          <w:rFonts w:ascii="Arial" w:hAnsi="Arial" w:cs="Arial"/>
          <w:sz w:val="20"/>
          <w:szCs w:val="20"/>
          <w:lang w:val="sl-SI"/>
        </w:rPr>
      </w:pPr>
      <w:r w:rsidRPr="00723ABD">
        <w:rPr>
          <w:rFonts w:ascii="Arial" w:hAnsi="Arial" w:cs="Arial"/>
          <w:sz w:val="20"/>
          <w:szCs w:val="20"/>
          <w:lang w:val="sl-SI"/>
        </w:rPr>
        <w:t>izvajalec mora spoštovati predpise s področja:</w:t>
      </w:r>
    </w:p>
    <w:p w14:paraId="01D9956E" w14:textId="77777777" w:rsidR="00723ABD" w:rsidRPr="00723ABD" w:rsidRDefault="00723ABD" w:rsidP="00723ABD">
      <w:pPr>
        <w:pStyle w:val="Oznaenseznam"/>
        <w:numPr>
          <w:ilvl w:val="1"/>
          <w:numId w:val="15"/>
        </w:numPr>
        <w:rPr>
          <w:rFonts w:ascii="Arial" w:hAnsi="Arial" w:cs="Arial"/>
          <w:sz w:val="20"/>
          <w:szCs w:val="20"/>
          <w:lang w:val="sl-SI"/>
        </w:rPr>
      </w:pPr>
      <w:r w:rsidRPr="00723ABD">
        <w:rPr>
          <w:rFonts w:ascii="Arial" w:hAnsi="Arial" w:cs="Arial"/>
          <w:sz w:val="20"/>
          <w:szCs w:val="20"/>
          <w:lang w:val="sl-SI"/>
        </w:rPr>
        <w:t>varnosti in zdravja pri delu,</w:t>
      </w:r>
    </w:p>
    <w:p w14:paraId="13464068" w14:textId="77777777" w:rsidR="00723ABD" w:rsidRPr="00723ABD" w:rsidRDefault="00723ABD" w:rsidP="00723ABD">
      <w:pPr>
        <w:pStyle w:val="Oznaenseznam"/>
        <w:numPr>
          <w:ilvl w:val="1"/>
          <w:numId w:val="15"/>
        </w:numPr>
        <w:rPr>
          <w:rFonts w:ascii="Arial" w:hAnsi="Arial" w:cs="Arial"/>
          <w:sz w:val="20"/>
          <w:szCs w:val="20"/>
          <w:lang w:val="sl-SI"/>
        </w:rPr>
      </w:pPr>
      <w:r w:rsidRPr="00723ABD">
        <w:rPr>
          <w:rFonts w:ascii="Arial" w:hAnsi="Arial" w:cs="Arial"/>
          <w:sz w:val="20"/>
          <w:szCs w:val="20"/>
          <w:lang w:val="sl-SI"/>
        </w:rPr>
        <w:t>varstva okolja,</w:t>
      </w:r>
    </w:p>
    <w:p w14:paraId="0921860B" w14:textId="77777777" w:rsidR="00723ABD" w:rsidRPr="00723ABD" w:rsidRDefault="00723ABD" w:rsidP="00723ABD">
      <w:pPr>
        <w:pStyle w:val="Oznaenseznam"/>
        <w:numPr>
          <w:ilvl w:val="1"/>
          <w:numId w:val="15"/>
        </w:numPr>
        <w:rPr>
          <w:rFonts w:ascii="Arial" w:hAnsi="Arial" w:cs="Arial"/>
          <w:sz w:val="20"/>
          <w:szCs w:val="20"/>
          <w:lang w:val="sl-SI"/>
        </w:rPr>
      </w:pPr>
      <w:r w:rsidRPr="00723ABD">
        <w:rPr>
          <w:rFonts w:ascii="Arial" w:hAnsi="Arial" w:cs="Arial"/>
          <w:sz w:val="20"/>
          <w:szCs w:val="20"/>
          <w:lang w:val="sl-SI"/>
        </w:rPr>
        <w:lastRenderedPageBreak/>
        <w:t>požarne varnosti,</w:t>
      </w:r>
    </w:p>
    <w:p w14:paraId="661FF736" w14:textId="77777777" w:rsidR="00723ABD" w:rsidRPr="009B6538" w:rsidRDefault="00723ABD" w:rsidP="00723ABD">
      <w:pPr>
        <w:pStyle w:val="Oznaenseznam"/>
        <w:numPr>
          <w:ilvl w:val="1"/>
          <w:numId w:val="15"/>
        </w:numPr>
        <w:rPr>
          <w:rFonts w:ascii="Arial" w:hAnsi="Arial" w:cs="Arial"/>
          <w:sz w:val="20"/>
          <w:szCs w:val="20"/>
          <w:lang w:val="sl-SI"/>
        </w:rPr>
      </w:pPr>
      <w:r w:rsidRPr="00723ABD">
        <w:rPr>
          <w:rFonts w:ascii="Arial" w:hAnsi="Arial" w:cs="Arial"/>
          <w:sz w:val="20"/>
          <w:szCs w:val="20"/>
          <w:lang w:val="sl-SI"/>
        </w:rPr>
        <w:t>higienskega minimuma.</w:t>
      </w:r>
    </w:p>
    <w:p w14:paraId="4571A663" w14:textId="77777777" w:rsidR="00723ABD" w:rsidRPr="00723ABD" w:rsidRDefault="00723ABD" w:rsidP="00723ABD">
      <w:pPr>
        <w:pStyle w:val="Oznaenseznam"/>
        <w:numPr>
          <w:ilvl w:val="0"/>
          <w:numId w:val="0"/>
        </w:numPr>
        <w:ind w:left="720"/>
        <w:rPr>
          <w:rFonts w:ascii="Arial" w:hAnsi="Arial" w:cs="Arial"/>
          <w:sz w:val="20"/>
          <w:szCs w:val="20"/>
          <w:lang w:val="sl-SI"/>
        </w:rPr>
      </w:pPr>
    </w:p>
    <w:p w14:paraId="735BBAB1" w14:textId="77777777" w:rsidR="00723ABD" w:rsidRPr="00723ABD" w:rsidRDefault="00723ABD" w:rsidP="00723ABD">
      <w:pPr>
        <w:pStyle w:val="Oznaenseznam"/>
        <w:rPr>
          <w:rFonts w:ascii="Arial" w:hAnsi="Arial" w:cs="Arial"/>
          <w:b/>
          <w:bCs/>
          <w:sz w:val="20"/>
          <w:szCs w:val="20"/>
          <w:lang w:val="sl-SI"/>
        </w:rPr>
      </w:pPr>
      <w:r w:rsidRPr="00723ABD">
        <w:rPr>
          <w:rFonts w:ascii="Arial" w:hAnsi="Arial" w:cs="Arial"/>
          <w:b/>
          <w:bCs/>
          <w:sz w:val="20"/>
          <w:szCs w:val="20"/>
          <w:lang w:val="sl-SI"/>
        </w:rPr>
        <w:t>Komunikacija</w:t>
      </w:r>
    </w:p>
    <w:p w14:paraId="2115FD9B" w14:textId="77777777" w:rsidR="00723ABD" w:rsidRPr="00723ABD" w:rsidRDefault="00723ABD" w:rsidP="00723ABD">
      <w:pPr>
        <w:pStyle w:val="Oznaenseznam"/>
        <w:numPr>
          <w:ilvl w:val="0"/>
          <w:numId w:val="16"/>
        </w:numPr>
        <w:jc w:val="both"/>
        <w:rPr>
          <w:rFonts w:ascii="Arial" w:hAnsi="Arial" w:cs="Arial"/>
          <w:sz w:val="20"/>
          <w:szCs w:val="20"/>
          <w:lang w:val="sl-SI"/>
        </w:rPr>
      </w:pPr>
      <w:r w:rsidRPr="00723ABD">
        <w:rPr>
          <w:rFonts w:ascii="Arial" w:hAnsi="Arial" w:cs="Arial"/>
          <w:sz w:val="20"/>
          <w:szCs w:val="20"/>
          <w:lang w:val="sl-SI"/>
        </w:rPr>
        <w:t>zaradi učinkovite komunikacije morajo vsi delavci, ki opravljajo storitve čiščenja, razumeti in govoriti slovenski jezik na ravni pogovornega sporazumevanja;</w:t>
      </w:r>
    </w:p>
    <w:p w14:paraId="63AEECF6" w14:textId="77777777" w:rsidR="00723ABD" w:rsidRPr="009B6538" w:rsidRDefault="00723ABD" w:rsidP="00723ABD">
      <w:pPr>
        <w:pStyle w:val="Oznaenseznam"/>
        <w:numPr>
          <w:ilvl w:val="0"/>
          <w:numId w:val="16"/>
        </w:numPr>
        <w:jc w:val="both"/>
        <w:rPr>
          <w:rFonts w:ascii="Arial" w:hAnsi="Arial" w:cs="Arial"/>
          <w:sz w:val="20"/>
          <w:szCs w:val="20"/>
          <w:lang w:val="sl-SI"/>
        </w:rPr>
      </w:pPr>
      <w:r w:rsidRPr="00723ABD">
        <w:rPr>
          <w:rFonts w:ascii="Arial" w:hAnsi="Arial" w:cs="Arial"/>
          <w:sz w:val="20"/>
          <w:szCs w:val="20"/>
          <w:lang w:val="sl-SI"/>
        </w:rPr>
        <w:t>izvajalec mora naročniku posredovati mobilno telefonsko številko vodje čiščenja, ki je v delovnih dneh dosegljiv med 7.00 in 16.00.</w:t>
      </w:r>
    </w:p>
    <w:p w14:paraId="27931A27" w14:textId="77777777" w:rsidR="00723ABD" w:rsidRPr="00723ABD" w:rsidRDefault="00723ABD" w:rsidP="00723ABD">
      <w:pPr>
        <w:pStyle w:val="Oznaenseznam"/>
        <w:numPr>
          <w:ilvl w:val="0"/>
          <w:numId w:val="0"/>
        </w:numPr>
        <w:ind w:left="720"/>
        <w:rPr>
          <w:rFonts w:ascii="Arial" w:hAnsi="Arial" w:cs="Arial"/>
          <w:sz w:val="20"/>
          <w:szCs w:val="20"/>
          <w:lang w:val="sl-SI"/>
        </w:rPr>
      </w:pPr>
    </w:p>
    <w:p w14:paraId="48C58869" w14:textId="77777777" w:rsidR="00723ABD" w:rsidRPr="00723ABD" w:rsidRDefault="00723ABD" w:rsidP="00723ABD">
      <w:pPr>
        <w:pStyle w:val="Oznaenseznam"/>
        <w:rPr>
          <w:rFonts w:ascii="Arial" w:hAnsi="Arial" w:cs="Arial"/>
          <w:b/>
          <w:bCs/>
          <w:sz w:val="20"/>
          <w:szCs w:val="20"/>
          <w:lang w:val="sl-SI"/>
        </w:rPr>
      </w:pPr>
      <w:r w:rsidRPr="00723ABD">
        <w:rPr>
          <w:rFonts w:ascii="Arial" w:hAnsi="Arial" w:cs="Arial"/>
          <w:b/>
          <w:bCs/>
          <w:sz w:val="20"/>
          <w:szCs w:val="20"/>
          <w:lang w:val="sl-SI"/>
        </w:rPr>
        <w:t>Kakovost izvajanja storitev</w:t>
      </w:r>
    </w:p>
    <w:p w14:paraId="5D0F0553" w14:textId="77777777" w:rsidR="00723ABD" w:rsidRPr="00723ABD" w:rsidRDefault="00723ABD" w:rsidP="00723ABD">
      <w:pPr>
        <w:pStyle w:val="Oznaenseznam"/>
        <w:numPr>
          <w:ilvl w:val="0"/>
          <w:numId w:val="17"/>
        </w:numPr>
        <w:jc w:val="both"/>
        <w:rPr>
          <w:rFonts w:ascii="Arial" w:hAnsi="Arial" w:cs="Arial"/>
          <w:sz w:val="20"/>
          <w:szCs w:val="20"/>
          <w:lang w:val="sl-SI"/>
        </w:rPr>
      </w:pPr>
      <w:r w:rsidRPr="00723ABD">
        <w:rPr>
          <w:rFonts w:ascii="Arial" w:hAnsi="Arial" w:cs="Arial"/>
          <w:sz w:val="20"/>
          <w:szCs w:val="20"/>
          <w:lang w:val="sl-SI"/>
        </w:rPr>
        <w:t>izvajalec mora zagotavljati kakovostno izvajanje storitev čiščenja v skladu s pravili stroke;</w:t>
      </w:r>
    </w:p>
    <w:p w14:paraId="244C318C" w14:textId="77777777" w:rsidR="00723ABD" w:rsidRPr="009B6538" w:rsidRDefault="00723ABD" w:rsidP="00723ABD">
      <w:pPr>
        <w:pStyle w:val="Oznaenseznam"/>
        <w:numPr>
          <w:ilvl w:val="0"/>
          <w:numId w:val="17"/>
        </w:numPr>
        <w:jc w:val="both"/>
        <w:rPr>
          <w:rFonts w:ascii="Arial" w:hAnsi="Arial" w:cs="Arial"/>
          <w:sz w:val="20"/>
          <w:szCs w:val="20"/>
          <w:lang w:val="sl-SI"/>
        </w:rPr>
      </w:pPr>
      <w:r w:rsidRPr="00723ABD">
        <w:rPr>
          <w:rFonts w:ascii="Arial" w:hAnsi="Arial" w:cs="Arial"/>
          <w:sz w:val="20"/>
          <w:szCs w:val="20"/>
          <w:lang w:val="sl-SI"/>
        </w:rPr>
        <w:t>v primeru nekvalitetno izvedenega čiščenja mora izvajalec po opozorilu naročnika izvesti dodatno čiščenje na lastne stroške v roku, ki ga določi naročnik.</w:t>
      </w:r>
    </w:p>
    <w:p w14:paraId="4F76BD7A" w14:textId="77777777" w:rsidR="00723ABD" w:rsidRPr="00723ABD" w:rsidRDefault="00723ABD" w:rsidP="00723ABD">
      <w:pPr>
        <w:pStyle w:val="Oznaenseznam"/>
        <w:numPr>
          <w:ilvl w:val="0"/>
          <w:numId w:val="0"/>
        </w:numPr>
        <w:ind w:left="720"/>
        <w:rPr>
          <w:rFonts w:ascii="Arial" w:hAnsi="Arial" w:cs="Arial"/>
          <w:sz w:val="20"/>
          <w:szCs w:val="20"/>
          <w:lang w:val="sl-SI"/>
        </w:rPr>
      </w:pPr>
    </w:p>
    <w:p w14:paraId="1A158D05" w14:textId="77777777" w:rsidR="00723ABD" w:rsidRPr="00723ABD" w:rsidRDefault="00723ABD" w:rsidP="00723ABD">
      <w:pPr>
        <w:pStyle w:val="Oznaenseznam"/>
        <w:rPr>
          <w:rFonts w:ascii="Arial" w:hAnsi="Arial" w:cs="Arial"/>
          <w:b/>
          <w:bCs/>
          <w:sz w:val="20"/>
          <w:szCs w:val="20"/>
          <w:lang w:val="sl-SI"/>
        </w:rPr>
      </w:pPr>
      <w:r w:rsidRPr="00723ABD">
        <w:rPr>
          <w:rFonts w:ascii="Arial" w:hAnsi="Arial" w:cs="Arial"/>
          <w:b/>
          <w:bCs/>
          <w:sz w:val="20"/>
          <w:szCs w:val="20"/>
          <w:lang w:val="sl-SI"/>
        </w:rPr>
        <w:t>Organizacija delovnega procesa</w:t>
      </w:r>
    </w:p>
    <w:p w14:paraId="47CFC565" w14:textId="77777777" w:rsidR="00723ABD" w:rsidRPr="00723ABD" w:rsidRDefault="00723ABD" w:rsidP="00723ABD">
      <w:pPr>
        <w:pStyle w:val="Oznaenseznam"/>
        <w:numPr>
          <w:ilvl w:val="0"/>
          <w:numId w:val="18"/>
        </w:numPr>
        <w:jc w:val="both"/>
        <w:rPr>
          <w:rFonts w:ascii="Arial" w:hAnsi="Arial" w:cs="Arial"/>
          <w:sz w:val="20"/>
          <w:szCs w:val="20"/>
          <w:lang w:val="sl-SI"/>
        </w:rPr>
      </w:pPr>
      <w:r w:rsidRPr="00723ABD">
        <w:rPr>
          <w:rFonts w:ascii="Arial" w:hAnsi="Arial" w:cs="Arial"/>
          <w:sz w:val="20"/>
          <w:szCs w:val="20"/>
          <w:lang w:val="sl-SI"/>
        </w:rPr>
        <w:t>izvajalec mora pred začetkom izvajanja storitev naročniku predložiti načrt izvajanja čiščenja (plan dela);</w:t>
      </w:r>
    </w:p>
    <w:p w14:paraId="08D47F99" w14:textId="77777777" w:rsidR="00723ABD" w:rsidRDefault="00723ABD" w:rsidP="00723ABD">
      <w:pPr>
        <w:pStyle w:val="Oznaenseznam"/>
        <w:numPr>
          <w:ilvl w:val="0"/>
          <w:numId w:val="18"/>
        </w:numPr>
        <w:jc w:val="both"/>
        <w:rPr>
          <w:rFonts w:ascii="Arial" w:hAnsi="Arial" w:cs="Arial"/>
          <w:sz w:val="20"/>
          <w:szCs w:val="20"/>
          <w:lang w:val="sl-SI"/>
        </w:rPr>
      </w:pPr>
      <w:r w:rsidRPr="00723ABD">
        <w:rPr>
          <w:rFonts w:ascii="Arial" w:hAnsi="Arial" w:cs="Arial"/>
          <w:sz w:val="20"/>
          <w:szCs w:val="20"/>
          <w:lang w:val="sl-SI"/>
        </w:rPr>
        <w:t>izvajalec mora zagotavljati stalno prisotnost dogovorjenega čistilnega osebja ter nadomestne delavce v primeru odsotnosti;</w:t>
      </w:r>
    </w:p>
    <w:p w14:paraId="066F2FD5" w14:textId="431AD59B" w:rsidR="00723ABD" w:rsidRDefault="0023335A" w:rsidP="0023335A">
      <w:pPr>
        <w:pStyle w:val="Oznaenseznam"/>
        <w:numPr>
          <w:ilvl w:val="0"/>
          <w:numId w:val="18"/>
        </w:numPr>
        <w:jc w:val="both"/>
        <w:rPr>
          <w:rFonts w:ascii="Arial" w:hAnsi="Arial" w:cs="Arial"/>
          <w:sz w:val="20"/>
          <w:szCs w:val="20"/>
          <w:lang w:val="sl-SI"/>
        </w:rPr>
      </w:pPr>
      <w:r w:rsidRPr="0023335A">
        <w:rPr>
          <w:rFonts w:ascii="Arial" w:hAnsi="Arial" w:cs="Arial"/>
          <w:sz w:val="20"/>
          <w:szCs w:val="20"/>
          <w:lang w:val="sl-SI"/>
        </w:rPr>
        <w:t>izvajalec mora o vsaki spremembi delovnega osebja nemudoma obvestiti naročnika in mu posredovati ustrezna dokazila najkasneje do dneva nastopa dela novega delavca.</w:t>
      </w:r>
    </w:p>
    <w:p w14:paraId="00AE14D2" w14:textId="77777777" w:rsidR="0023335A" w:rsidRDefault="0023335A" w:rsidP="0023335A">
      <w:pPr>
        <w:pStyle w:val="Oznaenseznam"/>
        <w:numPr>
          <w:ilvl w:val="0"/>
          <w:numId w:val="0"/>
        </w:numPr>
        <w:ind w:left="720"/>
        <w:jc w:val="both"/>
        <w:rPr>
          <w:rFonts w:ascii="Arial" w:hAnsi="Arial" w:cs="Arial"/>
          <w:sz w:val="20"/>
          <w:szCs w:val="20"/>
          <w:lang w:val="sl-SI"/>
        </w:rPr>
      </w:pPr>
    </w:p>
    <w:p w14:paraId="25E67F4A" w14:textId="77777777" w:rsidR="001C224A" w:rsidRPr="001C224A" w:rsidRDefault="001C224A" w:rsidP="001C224A">
      <w:pPr>
        <w:pStyle w:val="Oznaenseznam"/>
        <w:numPr>
          <w:ilvl w:val="0"/>
          <w:numId w:val="37"/>
        </w:numPr>
        <w:ind w:left="284" w:hanging="284"/>
        <w:jc w:val="both"/>
        <w:rPr>
          <w:rFonts w:ascii="Arial" w:hAnsi="Arial" w:cs="Arial"/>
          <w:b/>
          <w:bCs/>
          <w:sz w:val="20"/>
          <w:szCs w:val="20"/>
          <w:lang w:val="sl-SI"/>
        </w:rPr>
      </w:pPr>
      <w:r w:rsidRPr="001C224A">
        <w:rPr>
          <w:rFonts w:ascii="Arial" w:hAnsi="Arial" w:cs="Arial"/>
          <w:b/>
          <w:bCs/>
          <w:sz w:val="20"/>
          <w:szCs w:val="20"/>
          <w:lang w:val="sl-SI"/>
        </w:rPr>
        <w:t>Navodila naročnika</w:t>
      </w:r>
    </w:p>
    <w:p w14:paraId="16AE135A" w14:textId="77777777" w:rsidR="001C224A" w:rsidRPr="001C224A" w:rsidRDefault="001C224A" w:rsidP="001C224A">
      <w:pPr>
        <w:pStyle w:val="Oznaenseznam"/>
        <w:numPr>
          <w:ilvl w:val="0"/>
          <w:numId w:val="36"/>
        </w:numPr>
        <w:jc w:val="both"/>
        <w:rPr>
          <w:rFonts w:ascii="Arial" w:hAnsi="Arial" w:cs="Arial"/>
          <w:sz w:val="20"/>
          <w:szCs w:val="20"/>
          <w:lang w:val="sl-SI"/>
        </w:rPr>
      </w:pPr>
      <w:r w:rsidRPr="001C224A">
        <w:rPr>
          <w:rFonts w:ascii="Arial" w:hAnsi="Arial" w:cs="Arial"/>
          <w:sz w:val="20"/>
          <w:szCs w:val="20"/>
          <w:lang w:val="sl-SI"/>
        </w:rPr>
        <w:t>delovno osebje izvajalca mora pri izvajanju storitev upoštevati navodila naročnika oziroma uporabnika ter hišni red posameznega objekta.</w:t>
      </w:r>
    </w:p>
    <w:p w14:paraId="6F5447A7" w14:textId="77777777" w:rsidR="001C224A" w:rsidRDefault="001C224A" w:rsidP="0023335A">
      <w:pPr>
        <w:pStyle w:val="Oznaenseznam"/>
        <w:numPr>
          <w:ilvl w:val="0"/>
          <w:numId w:val="0"/>
        </w:numPr>
        <w:ind w:left="720"/>
        <w:jc w:val="both"/>
        <w:rPr>
          <w:rFonts w:ascii="Arial" w:hAnsi="Arial" w:cs="Arial"/>
          <w:sz w:val="20"/>
          <w:szCs w:val="20"/>
          <w:lang w:val="sl-SI"/>
        </w:rPr>
      </w:pPr>
    </w:p>
    <w:p w14:paraId="3583905D" w14:textId="77777777" w:rsidR="001C224A" w:rsidRPr="0023335A" w:rsidRDefault="001C224A" w:rsidP="0023335A">
      <w:pPr>
        <w:pStyle w:val="Oznaenseznam"/>
        <w:numPr>
          <w:ilvl w:val="0"/>
          <w:numId w:val="0"/>
        </w:numPr>
        <w:ind w:left="720"/>
        <w:jc w:val="both"/>
        <w:rPr>
          <w:rFonts w:ascii="Arial" w:hAnsi="Arial" w:cs="Arial"/>
          <w:sz w:val="20"/>
          <w:szCs w:val="20"/>
          <w:lang w:val="sl-SI"/>
        </w:rPr>
      </w:pPr>
    </w:p>
    <w:p w14:paraId="528424FE" w14:textId="77777777" w:rsidR="00723ABD" w:rsidRPr="00723ABD" w:rsidRDefault="00723ABD" w:rsidP="00723ABD">
      <w:pPr>
        <w:pStyle w:val="Oznaenseznam"/>
        <w:rPr>
          <w:rFonts w:ascii="Arial" w:hAnsi="Arial" w:cs="Arial"/>
          <w:b/>
          <w:bCs/>
          <w:sz w:val="20"/>
          <w:szCs w:val="20"/>
          <w:lang w:val="sl-SI"/>
        </w:rPr>
      </w:pPr>
      <w:r w:rsidRPr="00723ABD">
        <w:rPr>
          <w:rFonts w:ascii="Arial" w:hAnsi="Arial" w:cs="Arial"/>
          <w:b/>
          <w:bCs/>
          <w:sz w:val="20"/>
          <w:szCs w:val="20"/>
          <w:lang w:val="sl-SI"/>
        </w:rPr>
        <w:t>Material in oprema</w:t>
      </w:r>
    </w:p>
    <w:p w14:paraId="328BF98B" w14:textId="77777777" w:rsidR="00723ABD" w:rsidRPr="00723ABD" w:rsidRDefault="00723ABD" w:rsidP="00723ABD">
      <w:pPr>
        <w:pStyle w:val="Oznaenseznam"/>
        <w:numPr>
          <w:ilvl w:val="0"/>
          <w:numId w:val="19"/>
        </w:numPr>
        <w:jc w:val="both"/>
        <w:rPr>
          <w:rFonts w:ascii="Arial" w:hAnsi="Arial" w:cs="Arial"/>
          <w:sz w:val="20"/>
          <w:szCs w:val="20"/>
          <w:lang w:val="sl-SI"/>
        </w:rPr>
      </w:pPr>
      <w:r w:rsidRPr="00723ABD">
        <w:rPr>
          <w:rFonts w:ascii="Arial" w:hAnsi="Arial" w:cs="Arial"/>
          <w:sz w:val="20"/>
          <w:szCs w:val="20"/>
          <w:lang w:val="sl-SI"/>
        </w:rPr>
        <w:t>izvajalec mora zagotoviti ustrezno število delovnih pripomočkov (čistilni vozički, sesalci za suho in mokro sesanje, kombinirani čistilni stroji ipd.);</w:t>
      </w:r>
    </w:p>
    <w:p w14:paraId="3EF11819" w14:textId="23C76D9D" w:rsidR="00723ABD" w:rsidRPr="00723ABD" w:rsidRDefault="00723ABD" w:rsidP="00723ABD">
      <w:pPr>
        <w:pStyle w:val="Oznaenseznam"/>
        <w:numPr>
          <w:ilvl w:val="0"/>
          <w:numId w:val="19"/>
        </w:numPr>
        <w:jc w:val="both"/>
        <w:rPr>
          <w:rFonts w:ascii="Arial" w:hAnsi="Arial" w:cs="Arial"/>
          <w:sz w:val="20"/>
          <w:szCs w:val="20"/>
          <w:lang w:val="sl-SI"/>
        </w:rPr>
      </w:pPr>
      <w:r w:rsidRPr="00723ABD">
        <w:rPr>
          <w:rFonts w:ascii="Arial" w:hAnsi="Arial" w:cs="Arial"/>
          <w:sz w:val="20"/>
          <w:szCs w:val="20"/>
          <w:lang w:val="sl-SI"/>
        </w:rPr>
        <w:t>izvajalec mora zagotoviti uporabo različnih čistilnih krp glede na namen čiščenja (sanitarije, pisarne, kuhinje ipd.)</w:t>
      </w:r>
      <w:r w:rsidR="00056D0B" w:rsidRPr="009B6538">
        <w:rPr>
          <w:rFonts w:ascii="Arial" w:hAnsi="Arial" w:cs="Arial"/>
          <w:sz w:val="20"/>
          <w:szCs w:val="20"/>
          <w:lang w:val="sl-SI"/>
        </w:rPr>
        <w:t xml:space="preserve"> ter dnevno pranje čistilnih krp.</w:t>
      </w:r>
    </w:p>
    <w:p w14:paraId="54C1BBE2" w14:textId="77777777" w:rsidR="00723ABD" w:rsidRPr="00723ABD" w:rsidRDefault="00723ABD" w:rsidP="000850A0">
      <w:pPr>
        <w:pStyle w:val="Oznaenseznam"/>
        <w:numPr>
          <w:ilvl w:val="0"/>
          <w:numId w:val="0"/>
        </w:numPr>
        <w:rPr>
          <w:rFonts w:ascii="Arial" w:hAnsi="Arial" w:cs="Arial"/>
          <w:sz w:val="20"/>
          <w:szCs w:val="20"/>
          <w:lang w:val="sl-SI"/>
        </w:rPr>
      </w:pPr>
    </w:p>
    <w:p w14:paraId="3627BDCC" w14:textId="77777777" w:rsidR="00723ABD" w:rsidRPr="00723ABD" w:rsidRDefault="00723ABD" w:rsidP="00723ABD">
      <w:pPr>
        <w:pStyle w:val="Oznaenseznam"/>
        <w:rPr>
          <w:rFonts w:ascii="Arial" w:hAnsi="Arial" w:cs="Arial"/>
          <w:b/>
          <w:bCs/>
          <w:sz w:val="20"/>
          <w:szCs w:val="20"/>
          <w:lang w:val="sl-SI"/>
        </w:rPr>
      </w:pPr>
      <w:r w:rsidRPr="00723ABD">
        <w:rPr>
          <w:rFonts w:ascii="Arial" w:hAnsi="Arial" w:cs="Arial"/>
          <w:b/>
          <w:bCs/>
          <w:sz w:val="20"/>
          <w:szCs w:val="20"/>
          <w:lang w:val="sl-SI"/>
        </w:rPr>
        <w:t>Vzdrževanje opreme</w:t>
      </w:r>
    </w:p>
    <w:p w14:paraId="2DA91DDE" w14:textId="77777777" w:rsidR="00723ABD" w:rsidRPr="00723ABD" w:rsidRDefault="00723ABD" w:rsidP="00723ABD">
      <w:pPr>
        <w:pStyle w:val="Oznaenseznam"/>
        <w:numPr>
          <w:ilvl w:val="0"/>
          <w:numId w:val="20"/>
        </w:numPr>
        <w:rPr>
          <w:rFonts w:ascii="Arial" w:hAnsi="Arial" w:cs="Arial"/>
          <w:sz w:val="20"/>
          <w:szCs w:val="20"/>
          <w:lang w:val="sl-SI"/>
        </w:rPr>
      </w:pPr>
      <w:r w:rsidRPr="00723ABD">
        <w:rPr>
          <w:rFonts w:ascii="Arial" w:hAnsi="Arial" w:cs="Arial"/>
          <w:sz w:val="20"/>
          <w:szCs w:val="20"/>
          <w:lang w:val="sl-SI"/>
        </w:rPr>
        <w:t>naročnik zahteva, da so vsi čistilni pripomočki, ki jih uporablja izvajalec čiščenja:</w:t>
      </w:r>
    </w:p>
    <w:p w14:paraId="4BEB908F" w14:textId="77777777" w:rsidR="00723ABD" w:rsidRPr="00723ABD" w:rsidRDefault="00723ABD" w:rsidP="00723ABD">
      <w:pPr>
        <w:pStyle w:val="Oznaenseznam"/>
        <w:numPr>
          <w:ilvl w:val="1"/>
          <w:numId w:val="20"/>
        </w:numPr>
        <w:rPr>
          <w:rFonts w:ascii="Arial" w:hAnsi="Arial" w:cs="Arial"/>
          <w:sz w:val="20"/>
          <w:szCs w:val="20"/>
          <w:lang w:val="sl-SI"/>
        </w:rPr>
      </w:pPr>
      <w:r w:rsidRPr="00723ABD">
        <w:rPr>
          <w:rFonts w:ascii="Arial" w:hAnsi="Arial" w:cs="Arial"/>
          <w:sz w:val="20"/>
          <w:szCs w:val="20"/>
          <w:lang w:val="sl-SI"/>
        </w:rPr>
        <w:t>dnevno očiščeni,</w:t>
      </w:r>
    </w:p>
    <w:p w14:paraId="27159FA8" w14:textId="77777777" w:rsidR="00723ABD" w:rsidRPr="00723ABD" w:rsidRDefault="00723ABD" w:rsidP="00723ABD">
      <w:pPr>
        <w:pStyle w:val="Oznaenseznam"/>
        <w:numPr>
          <w:ilvl w:val="1"/>
          <w:numId w:val="20"/>
        </w:numPr>
        <w:rPr>
          <w:rFonts w:ascii="Arial" w:hAnsi="Arial" w:cs="Arial"/>
          <w:sz w:val="20"/>
          <w:szCs w:val="20"/>
          <w:lang w:val="sl-SI"/>
        </w:rPr>
      </w:pPr>
      <w:r w:rsidRPr="00723ABD">
        <w:rPr>
          <w:rFonts w:ascii="Arial" w:hAnsi="Arial" w:cs="Arial"/>
          <w:sz w:val="20"/>
          <w:szCs w:val="20"/>
          <w:lang w:val="sl-SI"/>
        </w:rPr>
        <w:t>redno vzdrževani,</w:t>
      </w:r>
    </w:p>
    <w:p w14:paraId="039AC47B" w14:textId="77777777" w:rsidR="00723ABD" w:rsidRPr="009B6538" w:rsidRDefault="00723ABD" w:rsidP="00723ABD">
      <w:pPr>
        <w:pStyle w:val="Oznaenseznam"/>
        <w:numPr>
          <w:ilvl w:val="1"/>
          <w:numId w:val="20"/>
        </w:numPr>
        <w:rPr>
          <w:rFonts w:ascii="Arial" w:hAnsi="Arial" w:cs="Arial"/>
          <w:sz w:val="20"/>
          <w:szCs w:val="20"/>
          <w:lang w:val="sl-SI"/>
        </w:rPr>
      </w:pPr>
      <w:r w:rsidRPr="00723ABD">
        <w:rPr>
          <w:rFonts w:ascii="Arial" w:hAnsi="Arial" w:cs="Arial"/>
          <w:sz w:val="20"/>
          <w:szCs w:val="20"/>
          <w:lang w:val="sl-SI"/>
        </w:rPr>
        <w:t>uporabljeni v skladu s pravili stroke.</w:t>
      </w:r>
    </w:p>
    <w:p w14:paraId="2E6AABA6" w14:textId="77777777" w:rsidR="00723ABD" w:rsidRPr="00723ABD" w:rsidRDefault="00723ABD" w:rsidP="00723ABD">
      <w:pPr>
        <w:pStyle w:val="Oznaenseznam"/>
        <w:numPr>
          <w:ilvl w:val="0"/>
          <w:numId w:val="0"/>
        </w:numPr>
        <w:ind w:left="1440"/>
        <w:rPr>
          <w:rFonts w:ascii="Arial" w:hAnsi="Arial" w:cs="Arial"/>
          <w:sz w:val="20"/>
          <w:szCs w:val="20"/>
          <w:lang w:val="sl-SI"/>
        </w:rPr>
      </w:pPr>
    </w:p>
    <w:p w14:paraId="63704AFE" w14:textId="77777777" w:rsidR="00723ABD" w:rsidRPr="00723ABD" w:rsidRDefault="00723ABD" w:rsidP="00723ABD">
      <w:pPr>
        <w:pStyle w:val="Oznaenseznam"/>
        <w:rPr>
          <w:rFonts w:ascii="Arial" w:hAnsi="Arial" w:cs="Arial"/>
          <w:b/>
          <w:bCs/>
          <w:sz w:val="20"/>
          <w:szCs w:val="20"/>
          <w:lang w:val="sl-SI"/>
        </w:rPr>
      </w:pPr>
      <w:r w:rsidRPr="00723ABD">
        <w:rPr>
          <w:rFonts w:ascii="Arial" w:hAnsi="Arial" w:cs="Arial"/>
          <w:b/>
          <w:bCs/>
          <w:sz w:val="20"/>
          <w:szCs w:val="20"/>
          <w:lang w:val="sl-SI"/>
        </w:rPr>
        <w:t>Obveščanje o okvarah</w:t>
      </w:r>
    </w:p>
    <w:p w14:paraId="65F9E7D5" w14:textId="77777777" w:rsidR="00723ABD" w:rsidRPr="009B6538" w:rsidRDefault="00723ABD" w:rsidP="00056D0B">
      <w:pPr>
        <w:pStyle w:val="Oznaenseznam"/>
        <w:numPr>
          <w:ilvl w:val="0"/>
          <w:numId w:val="21"/>
        </w:numPr>
        <w:jc w:val="both"/>
        <w:rPr>
          <w:rFonts w:ascii="Arial" w:hAnsi="Arial" w:cs="Arial"/>
          <w:sz w:val="20"/>
          <w:szCs w:val="20"/>
          <w:lang w:val="sl-SI"/>
        </w:rPr>
      </w:pPr>
      <w:r w:rsidRPr="00723ABD">
        <w:rPr>
          <w:rFonts w:ascii="Arial" w:hAnsi="Arial" w:cs="Arial"/>
          <w:sz w:val="20"/>
          <w:szCs w:val="20"/>
          <w:lang w:val="sl-SI"/>
        </w:rPr>
        <w:t>delovno osebje izvajalca mora v primeru zaznave okvare ali poškodbe na objektu, opremi ali instalacijah (npr. puščanje vode, poškodovani kabli ipd.) o tem nemudoma obvestiti odgovorno osebo naročnika oziroma uporabnika.</w:t>
      </w:r>
    </w:p>
    <w:p w14:paraId="4C1A3DFE" w14:textId="77777777" w:rsidR="00723ABD" w:rsidRPr="00723ABD" w:rsidRDefault="00723ABD" w:rsidP="00723ABD">
      <w:pPr>
        <w:pStyle w:val="Oznaenseznam"/>
        <w:numPr>
          <w:ilvl w:val="0"/>
          <w:numId w:val="0"/>
        </w:numPr>
        <w:ind w:left="720"/>
        <w:rPr>
          <w:rFonts w:ascii="Arial" w:hAnsi="Arial" w:cs="Arial"/>
          <w:sz w:val="20"/>
          <w:szCs w:val="20"/>
          <w:lang w:val="sl-SI"/>
        </w:rPr>
      </w:pPr>
    </w:p>
    <w:p w14:paraId="3F3FD65B" w14:textId="77777777" w:rsidR="00723ABD" w:rsidRPr="00723ABD" w:rsidRDefault="00723ABD" w:rsidP="00723ABD">
      <w:pPr>
        <w:pStyle w:val="Oznaenseznam"/>
        <w:rPr>
          <w:rFonts w:ascii="Arial" w:hAnsi="Arial" w:cs="Arial"/>
          <w:b/>
          <w:bCs/>
          <w:sz w:val="20"/>
          <w:szCs w:val="20"/>
          <w:lang w:val="sl-SI"/>
        </w:rPr>
      </w:pPr>
      <w:r w:rsidRPr="00723ABD">
        <w:rPr>
          <w:rFonts w:ascii="Arial" w:hAnsi="Arial" w:cs="Arial"/>
          <w:b/>
          <w:bCs/>
          <w:sz w:val="20"/>
          <w:szCs w:val="20"/>
          <w:lang w:val="sl-SI"/>
        </w:rPr>
        <w:t>Poročanje o porabi sredstev</w:t>
      </w:r>
    </w:p>
    <w:p w14:paraId="0F0F4431" w14:textId="77777777" w:rsidR="00723ABD" w:rsidRPr="00723ABD" w:rsidRDefault="00723ABD" w:rsidP="00056D0B">
      <w:pPr>
        <w:pStyle w:val="Oznaenseznam"/>
        <w:numPr>
          <w:ilvl w:val="0"/>
          <w:numId w:val="22"/>
        </w:numPr>
        <w:jc w:val="both"/>
        <w:rPr>
          <w:rFonts w:ascii="Arial" w:hAnsi="Arial" w:cs="Arial"/>
          <w:sz w:val="20"/>
          <w:szCs w:val="20"/>
          <w:lang w:val="sl-SI"/>
        </w:rPr>
      </w:pPr>
      <w:r w:rsidRPr="00723ABD">
        <w:rPr>
          <w:rFonts w:ascii="Arial" w:hAnsi="Arial" w:cs="Arial"/>
          <w:sz w:val="20"/>
          <w:szCs w:val="20"/>
          <w:lang w:val="sl-SI"/>
        </w:rPr>
        <w:t>izvajalec mora naročniku vsakih šest mesecev predložiti seznam čistilnih sredstev in količin, ki jih je porabil pri izvajanju storitev.</w:t>
      </w:r>
    </w:p>
    <w:p w14:paraId="03B89BBC" w14:textId="5243C8A0" w:rsidR="00723ABD" w:rsidRPr="00723ABD" w:rsidRDefault="00723ABD" w:rsidP="00723ABD">
      <w:pPr>
        <w:pStyle w:val="Oznaenseznam"/>
        <w:numPr>
          <w:ilvl w:val="0"/>
          <w:numId w:val="0"/>
        </w:numPr>
        <w:ind w:left="360"/>
        <w:rPr>
          <w:rFonts w:ascii="Arial" w:hAnsi="Arial" w:cs="Arial"/>
          <w:sz w:val="20"/>
          <w:szCs w:val="20"/>
          <w:lang w:val="sl-SI"/>
        </w:rPr>
      </w:pPr>
    </w:p>
    <w:p w14:paraId="708F3B1E" w14:textId="50644EB1" w:rsidR="00852ADE" w:rsidRPr="009B6538" w:rsidRDefault="00852ADE" w:rsidP="00723ABD">
      <w:pPr>
        <w:pStyle w:val="Oznaenseznam"/>
        <w:numPr>
          <w:ilvl w:val="0"/>
          <w:numId w:val="0"/>
        </w:numPr>
        <w:ind w:left="360" w:hanging="360"/>
        <w:rPr>
          <w:rFonts w:ascii="Arial" w:hAnsi="Arial" w:cs="Arial"/>
          <w:sz w:val="20"/>
          <w:szCs w:val="20"/>
          <w:lang w:val="sl-SI"/>
        </w:rPr>
      </w:pPr>
    </w:p>
    <w:sectPr w:rsidR="00852ADE" w:rsidRPr="009B6538" w:rsidSect="0003461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9F9C0" w14:textId="77777777" w:rsidR="00C85DDA" w:rsidRDefault="00C85DDA" w:rsidP="00C85DDA">
      <w:pPr>
        <w:spacing w:after="0" w:line="240" w:lineRule="auto"/>
      </w:pPr>
      <w:r>
        <w:separator/>
      </w:r>
    </w:p>
  </w:endnote>
  <w:endnote w:type="continuationSeparator" w:id="0">
    <w:p w14:paraId="41DC2C52" w14:textId="77777777" w:rsidR="00C85DDA" w:rsidRDefault="00C85DDA" w:rsidP="00C85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0754396"/>
      <w:docPartObj>
        <w:docPartGallery w:val="Page Numbers (Bottom of Page)"/>
        <w:docPartUnique/>
      </w:docPartObj>
    </w:sdtPr>
    <w:sdtEndPr/>
    <w:sdtContent>
      <w:p w14:paraId="66178542" w14:textId="22441EAB" w:rsidR="00C85DDA" w:rsidRDefault="00C85DDA">
        <w:pPr>
          <w:pStyle w:val="Noga"/>
          <w:jc w:val="center"/>
        </w:pPr>
        <w:r>
          <w:fldChar w:fldCharType="begin"/>
        </w:r>
        <w:r>
          <w:instrText>PAGE   \* MERGEFORMAT</w:instrText>
        </w:r>
        <w:r>
          <w:fldChar w:fldCharType="separate"/>
        </w:r>
        <w:r>
          <w:rPr>
            <w:lang w:val="sl-SI"/>
          </w:rPr>
          <w:t>2</w:t>
        </w:r>
        <w:r>
          <w:fldChar w:fldCharType="end"/>
        </w:r>
      </w:p>
    </w:sdtContent>
  </w:sdt>
  <w:p w14:paraId="3D64E594" w14:textId="77777777" w:rsidR="00C85DDA" w:rsidRDefault="00C85DD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86C28" w14:textId="77777777" w:rsidR="00C85DDA" w:rsidRDefault="00C85DDA" w:rsidP="00C85DDA">
      <w:pPr>
        <w:spacing w:after="0" w:line="240" w:lineRule="auto"/>
      </w:pPr>
      <w:r>
        <w:separator/>
      </w:r>
    </w:p>
  </w:footnote>
  <w:footnote w:type="continuationSeparator" w:id="0">
    <w:p w14:paraId="3F559183" w14:textId="77777777" w:rsidR="00C85DDA" w:rsidRDefault="00C85DDA" w:rsidP="00C85D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DEF6FEB4"/>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0ED2F5A"/>
    <w:multiLevelType w:val="multilevel"/>
    <w:tmpl w:val="805EF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3155CE6"/>
    <w:multiLevelType w:val="multilevel"/>
    <w:tmpl w:val="5574A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D43CB8"/>
    <w:multiLevelType w:val="multilevel"/>
    <w:tmpl w:val="1ED8C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B06943"/>
    <w:multiLevelType w:val="multilevel"/>
    <w:tmpl w:val="D460F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FA6000"/>
    <w:multiLevelType w:val="multilevel"/>
    <w:tmpl w:val="38F45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4B737E"/>
    <w:multiLevelType w:val="hybridMultilevel"/>
    <w:tmpl w:val="5A12CB28"/>
    <w:lvl w:ilvl="0" w:tplc="FFFFFFFF">
      <w:start w:val="5"/>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02713"/>
    <w:multiLevelType w:val="multilevel"/>
    <w:tmpl w:val="5F164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876A37"/>
    <w:multiLevelType w:val="multilevel"/>
    <w:tmpl w:val="290C2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506DFF"/>
    <w:multiLevelType w:val="multilevel"/>
    <w:tmpl w:val="3ACC1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D45F02"/>
    <w:multiLevelType w:val="multilevel"/>
    <w:tmpl w:val="4448F7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6D17B8"/>
    <w:multiLevelType w:val="multilevel"/>
    <w:tmpl w:val="400ED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A20008"/>
    <w:multiLevelType w:val="multilevel"/>
    <w:tmpl w:val="C5FCC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C01405"/>
    <w:multiLevelType w:val="multilevel"/>
    <w:tmpl w:val="87B6C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E43894"/>
    <w:multiLevelType w:val="hybridMultilevel"/>
    <w:tmpl w:val="6BB69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0D45A7"/>
    <w:multiLevelType w:val="multilevel"/>
    <w:tmpl w:val="CFC2D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323A01"/>
    <w:multiLevelType w:val="multilevel"/>
    <w:tmpl w:val="D994B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90455E"/>
    <w:multiLevelType w:val="multilevel"/>
    <w:tmpl w:val="F294E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34E2"/>
    <w:multiLevelType w:val="multilevel"/>
    <w:tmpl w:val="F910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330264"/>
    <w:multiLevelType w:val="multilevel"/>
    <w:tmpl w:val="DA602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325BA1"/>
    <w:multiLevelType w:val="multilevel"/>
    <w:tmpl w:val="07E0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FA1E89"/>
    <w:multiLevelType w:val="multilevel"/>
    <w:tmpl w:val="3D14B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E3046D"/>
    <w:multiLevelType w:val="multilevel"/>
    <w:tmpl w:val="048A9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0C379A"/>
    <w:multiLevelType w:val="multilevel"/>
    <w:tmpl w:val="B8E48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A76230"/>
    <w:multiLevelType w:val="multilevel"/>
    <w:tmpl w:val="49B03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C16AA7"/>
    <w:multiLevelType w:val="multilevel"/>
    <w:tmpl w:val="934EA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B07C36"/>
    <w:multiLevelType w:val="multilevel"/>
    <w:tmpl w:val="0C880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654E38"/>
    <w:multiLevelType w:val="multilevel"/>
    <w:tmpl w:val="DADA8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BA7245"/>
    <w:multiLevelType w:val="multilevel"/>
    <w:tmpl w:val="33F48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3820095">
    <w:abstractNumId w:val="8"/>
  </w:num>
  <w:num w:numId="2" w16cid:durableId="790900045">
    <w:abstractNumId w:val="6"/>
  </w:num>
  <w:num w:numId="3" w16cid:durableId="1150443952">
    <w:abstractNumId w:val="5"/>
  </w:num>
  <w:num w:numId="4" w16cid:durableId="1414931246">
    <w:abstractNumId w:val="4"/>
  </w:num>
  <w:num w:numId="5" w16cid:durableId="953444735">
    <w:abstractNumId w:val="7"/>
  </w:num>
  <w:num w:numId="6" w16cid:durableId="160391302">
    <w:abstractNumId w:val="3"/>
  </w:num>
  <w:num w:numId="7" w16cid:durableId="1781992614">
    <w:abstractNumId w:val="2"/>
  </w:num>
  <w:num w:numId="8" w16cid:durableId="1193375205">
    <w:abstractNumId w:val="1"/>
  </w:num>
  <w:num w:numId="9" w16cid:durableId="359598013">
    <w:abstractNumId w:val="0"/>
  </w:num>
  <w:num w:numId="10" w16cid:durableId="1793211285">
    <w:abstractNumId w:val="20"/>
  </w:num>
  <w:num w:numId="11" w16cid:durableId="266470751">
    <w:abstractNumId w:val="10"/>
  </w:num>
  <w:num w:numId="12" w16cid:durableId="2104566370">
    <w:abstractNumId w:val="27"/>
  </w:num>
  <w:num w:numId="13" w16cid:durableId="930771364">
    <w:abstractNumId w:val="25"/>
  </w:num>
  <w:num w:numId="14" w16cid:durableId="788596311">
    <w:abstractNumId w:val="36"/>
  </w:num>
  <w:num w:numId="15" w16cid:durableId="1742756211">
    <w:abstractNumId w:val="35"/>
  </w:num>
  <w:num w:numId="16" w16cid:durableId="893587992">
    <w:abstractNumId w:val="28"/>
  </w:num>
  <w:num w:numId="17" w16cid:durableId="1719358977">
    <w:abstractNumId w:val="31"/>
  </w:num>
  <w:num w:numId="18" w16cid:durableId="2037849303">
    <w:abstractNumId w:val="15"/>
  </w:num>
  <w:num w:numId="19" w16cid:durableId="612597745">
    <w:abstractNumId w:val="16"/>
  </w:num>
  <w:num w:numId="20" w16cid:durableId="1515802172">
    <w:abstractNumId w:val="18"/>
  </w:num>
  <w:num w:numId="21" w16cid:durableId="786510738">
    <w:abstractNumId w:val="13"/>
  </w:num>
  <w:num w:numId="22" w16cid:durableId="1949922943">
    <w:abstractNumId w:val="17"/>
  </w:num>
  <w:num w:numId="23" w16cid:durableId="1018390412">
    <w:abstractNumId w:val="23"/>
  </w:num>
  <w:num w:numId="24" w16cid:durableId="648943041">
    <w:abstractNumId w:val="29"/>
  </w:num>
  <w:num w:numId="25" w16cid:durableId="1716156991">
    <w:abstractNumId w:val="26"/>
  </w:num>
  <w:num w:numId="26" w16cid:durableId="266811262">
    <w:abstractNumId w:val="12"/>
  </w:num>
  <w:num w:numId="27" w16cid:durableId="2058822552">
    <w:abstractNumId w:val="11"/>
  </w:num>
  <w:num w:numId="28" w16cid:durableId="641228367">
    <w:abstractNumId w:val="19"/>
  </w:num>
  <w:num w:numId="29" w16cid:durableId="1773358681">
    <w:abstractNumId w:val="24"/>
  </w:num>
  <w:num w:numId="30" w16cid:durableId="1237548536">
    <w:abstractNumId w:val="33"/>
  </w:num>
  <w:num w:numId="31" w16cid:durableId="1247305647">
    <w:abstractNumId w:val="30"/>
  </w:num>
  <w:num w:numId="32" w16cid:durableId="1498569928">
    <w:abstractNumId w:val="14"/>
  </w:num>
  <w:num w:numId="33" w16cid:durableId="979261138">
    <w:abstractNumId w:val="32"/>
  </w:num>
  <w:num w:numId="34" w16cid:durableId="1066607040">
    <w:abstractNumId w:val="9"/>
  </w:num>
  <w:num w:numId="35" w16cid:durableId="1916435623">
    <w:abstractNumId w:val="34"/>
  </w:num>
  <w:num w:numId="36" w16cid:durableId="1148589059">
    <w:abstractNumId w:val="21"/>
  </w:num>
  <w:num w:numId="37" w16cid:durableId="10900065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6D0B"/>
    <w:rsid w:val="0006063C"/>
    <w:rsid w:val="00060F36"/>
    <w:rsid w:val="000850A0"/>
    <w:rsid w:val="000B4C69"/>
    <w:rsid w:val="000F666E"/>
    <w:rsid w:val="0015074B"/>
    <w:rsid w:val="001732E8"/>
    <w:rsid w:val="001C224A"/>
    <w:rsid w:val="001C2A7B"/>
    <w:rsid w:val="001E754E"/>
    <w:rsid w:val="0023335A"/>
    <w:rsid w:val="00235943"/>
    <w:rsid w:val="0025347C"/>
    <w:rsid w:val="0029639D"/>
    <w:rsid w:val="00326F90"/>
    <w:rsid w:val="003D6F55"/>
    <w:rsid w:val="004D166D"/>
    <w:rsid w:val="004E731A"/>
    <w:rsid w:val="00505396"/>
    <w:rsid w:val="00527849"/>
    <w:rsid w:val="00554044"/>
    <w:rsid w:val="00596814"/>
    <w:rsid w:val="005A10D8"/>
    <w:rsid w:val="005B17AA"/>
    <w:rsid w:val="005B2797"/>
    <w:rsid w:val="005F288A"/>
    <w:rsid w:val="006272DD"/>
    <w:rsid w:val="006418DD"/>
    <w:rsid w:val="006F4FED"/>
    <w:rsid w:val="00723ABD"/>
    <w:rsid w:val="007B6F0B"/>
    <w:rsid w:val="007C18E0"/>
    <w:rsid w:val="007D0DC9"/>
    <w:rsid w:val="00824DEB"/>
    <w:rsid w:val="00852ADE"/>
    <w:rsid w:val="0088434F"/>
    <w:rsid w:val="0093695B"/>
    <w:rsid w:val="00990A7C"/>
    <w:rsid w:val="009B6538"/>
    <w:rsid w:val="00A10889"/>
    <w:rsid w:val="00A57152"/>
    <w:rsid w:val="00A82660"/>
    <w:rsid w:val="00A873D1"/>
    <w:rsid w:val="00A94F67"/>
    <w:rsid w:val="00AA1D8D"/>
    <w:rsid w:val="00AD290A"/>
    <w:rsid w:val="00B47730"/>
    <w:rsid w:val="00B528DE"/>
    <w:rsid w:val="00BA1661"/>
    <w:rsid w:val="00BA6D09"/>
    <w:rsid w:val="00BB50A6"/>
    <w:rsid w:val="00C00D62"/>
    <w:rsid w:val="00C029D4"/>
    <w:rsid w:val="00C26B8C"/>
    <w:rsid w:val="00C44050"/>
    <w:rsid w:val="00C63A0A"/>
    <w:rsid w:val="00C75B09"/>
    <w:rsid w:val="00C85DDA"/>
    <w:rsid w:val="00CB0664"/>
    <w:rsid w:val="00CD2265"/>
    <w:rsid w:val="00D760C4"/>
    <w:rsid w:val="00DA031A"/>
    <w:rsid w:val="00DC51A6"/>
    <w:rsid w:val="00E00003"/>
    <w:rsid w:val="00E12B9A"/>
    <w:rsid w:val="00E51972"/>
    <w:rsid w:val="00E841FD"/>
    <w:rsid w:val="00F51371"/>
    <w:rsid w:val="00F662D9"/>
    <w:rsid w:val="00F9287A"/>
    <w:rsid w:val="00FB7C4E"/>
    <w:rsid w:val="00FC0A42"/>
    <w:rsid w:val="00FC693F"/>
    <w:rsid w:val="00FF22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101FDE"/>
  <w14:defaultImageDpi w14:val="300"/>
  <w15:docId w15:val="{7E45A1E0-CF72-493B-9F5A-26B382D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693F"/>
  </w:style>
  <w:style w:type="paragraph" w:styleId="Naslov1">
    <w:name w:val="heading 1"/>
    <w:basedOn w:val="Navaden"/>
    <w:next w:val="Navaden"/>
    <w:link w:val="Naslov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5254">
      <w:bodyDiv w:val="1"/>
      <w:marLeft w:val="0"/>
      <w:marRight w:val="0"/>
      <w:marTop w:val="0"/>
      <w:marBottom w:val="0"/>
      <w:divBdr>
        <w:top w:val="none" w:sz="0" w:space="0" w:color="auto"/>
        <w:left w:val="none" w:sz="0" w:space="0" w:color="auto"/>
        <w:bottom w:val="none" w:sz="0" w:space="0" w:color="auto"/>
        <w:right w:val="none" w:sz="0" w:space="0" w:color="auto"/>
      </w:divBdr>
    </w:div>
    <w:div w:id="85738961">
      <w:bodyDiv w:val="1"/>
      <w:marLeft w:val="0"/>
      <w:marRight w:val="0"/>
      <w:marTop w:val="0"/>
      <w:marBottom w:val="0"/>
      <w:divBdr>
        <w:top w:val="none" w:sz="0" w:space="0" w:color="auto"/>
        <w:left w:val="none" w:sz="0" w:space="0" w:color="auto"/>
        <w:bottom w:val="none" w:sz="0" w:space="0" w:color="auto"/>
        <w:right w:val="none" w:sz="0" w:space="0" w:color="auto"/>
      </w:divBdr>
    </w:div>
    <w:div w:id="901870661">
      <w:bodyDiv w:val="1"/>
      <w:marLeft w:val="0"/>
      <w:marRight w:val="0"/>
      <w:marTop w:val="0"/>
      <w:marBottom w:val="0"/>
      <w:divBdr>
        <w:top w:val="none" w:sz="0" w:space="0" w:color="auto"/>
        <w:left w:val="none" w:sz="0" w:space="0" w:color="auto"/>
        <w:bottom w:val="none" w:sz="0" w:space="0" w:color="auto"/>
        <w:right w:val="none" w:sz="0" w:space="0" w:color="auto"/>
      </w:divBdr>
    </w:div>
    <w:div w:id="1092701870">
      <w:bodyDiv w:val="1"/>
      <w:marLeft w:val="0"/>
      <w:marRight w:val="0"/>
      <w:marTop w:val="0"/>
      <w:marBottom w:val="0"/>
      <w:divBdr>
        <w:top w:val="none" w:sz="0" w:space="0" w:color="auto"/>
        <w:left w:val="none" w:sz="0" w:space="0" w:color="auto"/>
        <w:bottom w:val="none" w:sz="0" w:space="0" w:color="auto"/>
        <w:right w:val="none" w:sz="0" w:space="0" w:color="auto"/>
      </w:divBdr>
    </w:div>
    <w:div w:id="1208371471">
      <w:bodyDiv w:val="1"/>
      <w:marLeft w:val="0"/>
      <w:marRight w:val="0"/>
      <w:marTop w:val="0"/>
      <w:marBottom w:val="0"/>
      <w:divBdr>
        <w:top w:val="none" w:sz="0" w:space="0" w:color="auto"/>
        <w:left w:val="none" w:sz="0" w:space="0" w:color="auto"/>
        <w:bottom w:val="none" w:sz="0" w:space="0" w:color="auto"/>
        <w:right w:val="none" w:sz="0" w:space="0" w:color="auto"/>
      </w:divBdr>
    </w:div>
    <w:div w:id="1219778898">
      <w:bodyDiv w:val="1"/>
      <w:marLeft w:val="0"/>
      <w:marRight w:val="0"/>
      <w:marTop w:val="0"/>
      <w:marBottom w:val="0"/>
      <w:divBdr>
        <w:top w:val="none" w:sz="0" w:space="0" w:color="auto"/>
        <w:left w:val="none" w:sz="0" w:space="0" w:color="auto"/>
        <w:bottom w:val="none" w:sz="0" w:space="0" w:color="auto"/>
        <w:right w:val="none" w:sz="0" w:space="0" w:color="auto"/>
      </w:divBdr>
    </w:div>
    <w:div w:id="1396734913">
      <w:bodyDiv w:val="1"/>
      <w:marLeft w:val="0"/>
      <w:marRight w:val="0"/>
      <w:marTop w:val="0"/>
      <w:marBottom w:val="0"/>
      <w:divBdr>
        <w:top w:val="none" w:sz="0" w:space="0" w:color="auto"/>
        <w:left w:val="none" w:sz="0" w:space="0" w:color="auto"/>
        <w:bottom w:val="none" w:sz="0" w:space="0" w:color="auto"/>
        <w:right w:val="none" w:sz="0" w:space="0" w:color="auto"/>
      </w:divBdr>
    </w:div>
    <w:div w:id="1531986626">
      <w:bodyDiv w:val="1"/>
      <w:marLeft w:val="0"/>
      <w:marRight w:val="0"/>
      <w:marTop w:val="0"/>
      <w:marBottom w:val="0"/>
      <w:divBdr>
        <w:top w:val="none" w:sz="0" w:space="0" w:color="auto"/>
        <w:left w:val="none" w:sz="0" w:space="0" w:color="auto"/>
        <w:bottom w:val="none" w:sz="0" w:space="0" w:color="auto"/>
        <w:right w:val="none" w:sz="0" w:space="0" w:color="auto"/>
      </w:divBdr>
    </w:div>
    <w:div w:id="1845051781">
      <w:bodyDiv w:val="1"/>
      <w:marLeft w:val="0"/>
      <w:marRight w:val="0"/>
      <w:marTop w:val="0"/>
      <w:marBottom w:val="0"/>
      <w:divBdr>
        <w:top w:val="none" w:sz="0" w:space="0" w:color="auto"/>
        <w:left w:val="none" w:sz="0" w:space="0" w:color="auto"/>
        <w:bottom w:val="none" w:sz="0" w:space="0" w:color="auto"/>
        <w:right w:val="none" w:sz="0" w:space="0" w:color="auto"/>
      </w:divBdr>
    </w:div>
    <w:div w:id="21211414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7377</TotalTime>
  <Pages>11</Pages>
  <Words>2659</Words>
  <Characters>15157</Characters>
  <Application>Microsoft Office Word</Application>
  <DocSecurity>0</DocSecurity>
  <Lines>126</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Vanja Vurcer Gosar</cp:lastModifiedBy>
  <cp:revision>60</cp:revision>
  <dcterms:created xsi:type="dcterms:W3CDTF">2026-03-05T14:28:00Z</dcterms:created>
  <dcterms:modified xsi:type="dcterms:W3CDTF">2026-03-31T15:58:00Z</dcterms:modified>
  <cp:category/>
</cp:coreProperties>
</file>